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14="http://schemas.microsoft.com/office/word/2010/wordml" xmlns:w="http://schemas.openxmlformats.org/wordprocessingml/2006/main"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20707669"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3cf751e5-c5f1-41fa-8e93-372cf276a7c4" w:id="1"/>
      <w:r>
        <w:rPr>
          <w:rFonts w:ascii="Times New Roman" w:hAnsi="Times New Roman"/>
          <w:b/>
          <w:i w:val="false"/>
          <w:color w:val="000000"/>
          <w:sz w:val="28"/>
        </w:rPr>
        <w:t>Министерство образования и спорта Республики Карелия</w:t>
      </w:r>
      <w:bookmarkEnd w:id="1"/>
      <w:r>
        <w:rPr>
          <w:rFonts w:ascii="Times New Roman" w:hAnsi="Times New Roman"/>
          <w:b/>
          <w:i w:val="false"/>
          <w:color w:val="000000"/>
          <w:sz w:val="28"/>
        </w:rPr>
        <w:t xml:space="preserve"> </w:t>
      </w:r>
    </w:p>
    <w:p>
      <w:pPr>
        <w:spacing w:before="0" w:after="0" w:line="408"/>
        <w:ind w:left="120"/>
        <w:jc w:val="center"/>
      </w:pPr>
      <w:bookmarkStart w:name="4c45f36a-919d-4a85-8dd2-5ba4bf02384e" w:id="2"/>
      <w:r>
        <w:rPr>
          <w:rFonts w:ascii="Times New Roman" w:hAnsi="Times New Roman"/>
          <w:b/>
          <w:i w:val="false"/>
          <w:color w:val="000000"/>
          <w:sz w:val="28"/>
        </w:rPr>
        <w:t>Администрация ПГО</w:t>
      </w:r>
      <w:bookmarkEnd w:id="2"/>
    </w:p>
    <w:p>
      <w:pPr>
        <w:spacing w:before="0" w:after="0" w:line="408"/>
        <w:ind w:left="120"/>
        <w:jc w:val="center"/>
      </w:pPr>
      <w:r>
        <w:rPr>
          <w:rFonts w:ascii="Times New Roman" w:hAnsi="Times New Roman"/>
          <w:b/>
          <w:i w:val="false"/>
          <w:color w:val="000000"/>
          <w:sz w:val="28"/>
        </w:rPr>
        <w:t>МОУ «Средняя школа № 10 имени А.С.Пушкина»</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Руководитель МО</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Бацей С.П.</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29</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августа</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На педагогическом совете</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 10</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30</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августа</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Пепитаев И.Б.</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№154</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31</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августа</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2023</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2763198)</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«Основы религиозных культур и светской этики»</w:t>
      </w:r>
    </w:p>
    <w:p>
      <w:pPr>
        <w:spacing w:before="0" w:after="0" w:line="408"/>
        <w:ind w:left="120"/>
        <w:jc w:val="center"/>
      </w:pPr>
      <w:r>
        <w:rPr>
          <w:rFonts w:ascii="Times New Roman" w:hAnsi="Times New Roman"/>
          <w:b w:val="false"/>
          <w:i w:val="false"/>
          <w:color w:val="000000"/>
          <w:sz w:val="28"/>
        </w:rPr>
        <w:t>для обучающихся 4 класса</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fba17b84-d621-4fec-a506-ecff32caa876" w:id="3"/>
      <w:r>
        <w:rPr>
          <w:rFonts w:ascii="Times New Roman" w:hAnsi="Times New Roman"/>
          <w:b/>
          <w:i w:val="false"/>
          <w:color w:val="000000"/>
          <w:sz w:val="28"/>
        </w:rPr>
        <w:t>Петрозаводск</w:t>
      </w:r>
      <w:bookmarkEnd w:id="3"/>
      <w:r>
        <w:rPr>
          <w:rFonts w:ascii="Times New Roman" w:hAnsi="Times New Roman"/>
          <w:b/>
          <w:i w:val="false"/>
          <w:color w:val="000000"/>
          <w:sz w:val="28"/>
        </w:rPr>
        <w:t xml:space="preserve"> </w:t>
      </w:r>
      <w:bookmarkStart w:name="adccbb3b-7a22-43a7-9071-82e37d2d5692" w:id="4"/>
      <w:r>
        <w:rPr>
          <w:rFonts w:ascii="Times New Roman" w:hAnsi="Times New Roman"/>
          <w:b/>
          <w:i w:val="false"/>
          <w:color w:val="000000"/>
          <w:sz w:val="28"/>
        </w:rPr>
        <w:t>2023</w:t>
      </w:r>
      <w:bookmarkEnd w:id="4"/>
    </w:p>
    <w:p>
      <w:pPr>
        <w:spacing w:before="0" w:after="0"/>
        <w:ind w:left="120"/>
        <w:jc w:val="left"/>
      </w:pPr>
    </w:p>
    <w:bookmarkStart w:name="block-20707669" w:id="5"/>
    <w:p>
      <w:pPr>
        <w:sectPr>
          <w:pgSz w:w="11906" w:h="16383" w:orient="portrait"/>
        </w:sectPr>
      </w:pPr>
    </w:p>
    <w:bookmarkEnd w:id="5"/>
    <w:bookmarkEnd w:id="0"/>
    <w:bookmarkStart w:name="block-20707671" w:id="6"/>
    <w:p>
      <w:pPr>
        <w:spacing w:before="0" w:after="0"/>
        <w:ind w:left="120"/>
        <w:jc w:val="left"/>
      </w:pPr>
      <w:r>
        <w:rPr>
          <w:rFonts w:ascii="Times New Roman" w:hAnsi="Times New Roman"/>
          <w:b/>
          <w:i w:val="false"/>
          <w:color w:val="000000"/>
          <w:sz w:val="28"/>
        </w:rPr>
        <w:t>ПОЯСНИТЕЛЬНАЯ ЗАПИСКА</w:t>
      </w:r>
    </w:p>
    <w:p>
      <w:pPr>
        <w:spacing w:before="0" w:after="0"/>
        <w:ind w:left="120"/>
        <w:jc w:val="left"/>
      </w:pPr>
    </w:p>
    <w:p>
      <w:pPr>
        <w:spacing w:before="0" w:after="0" w:line="264"/>
        <w:ind w:firstLine="600"/>
        <w:jc w:val="both"/>
      </w:pPr>
      <w:r>
        <w:rPr>
          <w:rFonts w:ascii="Times New Roman" w:hAnsi="Times New Roman"/>
          <w:b w:val="false"/>
          <w:i w:val="false"/>
          <w:color w:val="000000"/>
          <w:sz w:val="28"/>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pPr>
        <w:spacing w:before="0" w:after="0" w:line="264"/>
        <w:ind w:firstLine="600"/>
        <w:jc w:val="both"/>
      </w:pPr>
      <w:r>
        <w:rPr>
          <w:rFonts w:ascii="Times New Roman" w:hAnsi="Times New Roman"/>
          <w:b w:val="false"/>
          <w:i w:val="false"/>
          <w:color w:val="000000"/>
          <w:sz w:val="28"/>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метапредметных достижений, которые приобретает каждый обучающийся, независимо от изучаемого модуля. </w:t>
      </w:r>
    </w:p>
    <w:p>
      <w:pPr>
        <w:spacing w:before="0" w:after="0" w:line="264"/>
        <w:ind w:firstLine="600"/>
        <w:jc w:val="both"/>
      </w:pPr>
      <w:r>
        <w:rPr>
          <w:rFonts w:ascii="Times New Roman" w:hAnsi="Times New Roman"/>
          <w:b w:val="false"/>
          <w:i w:val="false"/>
          <w:color w:val="000000"/>
          <w:sz w:val="28"/>
        </w:rPr>
        <w:t>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 Деятельностный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pPr>
        <w:spacing w:before="0" w:after="0" w:line="264"/>
        <w:ind w:firstLine="600"/>
        <w:jc w:val="both"/>
      </w:pPr>
      <w:r>
        <w:rPr>
          <w:rFonts w:ascii="Times New Roman" w:hAnsi="Times New Roman"/>
          <w:b w:val="false"/>
          <w:i w:val="false"/>
          <w:color w:val="000000"/>
          <w:sz w:val="28"/>
        </w:rPr>
        <w:t>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pPr>
        <w:spacing w:before="0" w:after="0" w:line="264"/>
        <w:ind w:firstLine="600"/>
        <w:jc w:val="both"/>
      </w:pPr>
      <w:r>
        <w:rPr>
          <w:rFonts w:ascii="Times New Roman" w:hAnsi="Times New Roman"/>
          <w:b w:val="false"/>
          <w:i w:val="false"/>
          <w:color w:val="000000"/>
          <w:sz w:val="28"/>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pPr>
        <w:spacing w:before="0" w:after="0" w:line="264"/>
        <w:ind w:firstLine="600"/>
        <w:jc w:val="both"/>
      </w:pPr>
      <w:r>
        <w:rPr>
          <w:rFonts w:ascii="Times New Roman" w:hAnsi="Times New Roman"/>
          <w:b w:val="false"/>
          <w:i w:val="false"/>
          <w:color w:val="000000"/>
          <w:sz w:val="28"/>
        </w:rPr>
        <w:t>Основными задачами ОРКСЭ являются:</w:t>
      </w:r>
    </w:p>
    <w:p>
      <w:pPr>
        <w:numPr>
          <w:ilvl w:val="0"/>
          <w:numId w:val="1"/>
        </w:numPr>
        <w:spacing w:before="0" w:after="0" w:line="264"/>
        <w:jc w:val="both"/>
      </w:pPr>
      <w:r>
        <w:rPr>
          <w:rFonts w:ascii="Times New Roman" w:hAnsi="Times New Roman"/>
          <w:b w:val="false"/>
          <w:i w:val="false"/>
          <w:color w:val="000000"/>
          <w:sz w:val="28"/>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pPr>
        <w:numPr>
          <w:ilvl w:val="0"/>
          <w:numId w:val="1"/>
        </w:numPr>
        <w:spacing w:before="0" w:after="0" w:line="264"/>
        <w:jc w:val="both"/>
      </w:pPr>
      <w:r>
        <w:rPr>
          <w:rFonts w:ascii="Times New Roman" w:hAnsi="Times New Roman"/>
          <w:b w:val="false"/>
          <w:i w:val="false"/>
          <w:color w:val="000000"/>
          <w:sz w:val="28"/>
        </w:rPr>
        <w:t>развитие представлений обучающихся о значении нравственных норм и ценностей в жизни личности, семьи, общества;</w:t>
      </w:r>
    </w:p>
    <w:p>
      <w:pPr>
        <w:numPr>
          <w:ilvl w:val="0"/>
          <w:numId w:val="1"/>
        </w:numPr>
        <w:spacing w:before="0" w:after="0" w:line="264"/>
        <w:jc w:val="both"/>
      </w:pPr>
      <w:r>
        <w:rPr>
          <w:rFonts w:ascii="Times New Roman" w:hAnsi="Times New Roman"/>
          <w:b w:val="false"/>
          <w:i w:val="false"/>
          <w:color w:val="000000"/>
          <w:sz w:val="28"/>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pPr>
        <w:numPr>
          <w:ilvl w:val="0"/>
          <w:numId w:val="1"/>
        </w:numPr>
        <w:spacing w:before="0" w:after="0" w:line="264"/>
        <w:jc w:val="both"/>
      </w:pPr>
      <w:r>
        <w:rPr>
          <w:rFonts w:ascii="Times New Roman" w:hAnsi="Times New Roman"/>
          <w:b w:val="false"/>
          <w:i w:val="false"/>
          <w:color w:val="000000"/>
          <w:sz w:val="28"/>
        </w:rPr>
        <w:t>развитие способностей обучающихся к общению в полиэтничной, разномировоззренческой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pPr>
        <w:spacing w:before="0" w:after="0" w:line="264"/>
        <w:ind w:firstLine="600"/>
        <w:jc w:val="both"/>
      </w:pPr>
      <w:r>
        <w:rPr>
          <w:rFonts w:ascii="Times New Roman" w:hAnsi="Times New Roman"/>
          <w:b w:val="false"/>
          <w:i w:val="false"/>
          <w:color w:val="000000"/>
          <w:sz w:val="28"/>
        </w:rPr>
        <w:t>Учебный предмет «Основы религиозных культур и светской этики» изучается в 4 классе один час в неделе, общий объем составляет 34 часа.</w:t>
      </w:r>
    </w:p>
    <w:p>
      <w:pPr>
        <w:spacing w:before="0" w:after="0" w:line="264"/>
        <w:ind w:left="120"/>
        <w:jc w:val="both"/>
      </w:pPr>
    </w:p>
    <w:bookmarkStart w:name="block-20707671" w:id="7"/>
    <w:p>
      <w:pPr>
        <w:sectPr>
          <w:pgSz w:w="11906" w:h="16383" w:orient="portrait"/>
        </w:sectPr>
      </w:pPr>
    </w:p>
    <w:bookmarkEnd w:id="7"/>
    <w:bookmarkEnd w:id="6"/>
    <w:bookmarkStart w:name="block-20707672" w:id="8"/>
    <w:p>
      <w:pPr>
        <w:spacing w:before="0" w:after="0" w:line="264"/>
        <w:ind w:left="120"/>
        <w:jc w:val="both"/>
      </w:pPr>
    </w:p>
    <w:p>
      <w:pPr>
        <w:spacing w:before="0" w:after="0" w:line="264"/>
        <w:ind w:left="120"/>
        <w:jc w:val="both"/>
      </w:pPr>
      <w:r>
        <w:rPr>
          <w:rFonts w:ascii="Times New Roman" w:hAnsi="Times New Roman"/>
          <w:b/>
          <w:i w:val="false"/>
          <w:color w:val="000000"/>
          <w:sz w:val="28"/>
        </w:rPr>
        <w:t>СОДЕРЖАНИЕ ОБУЧЕНИЯ</w:t>
      </w:r>
    </w:p>
    <w:p>
      <w:pPr>
        <w:spacing w:before="0" w:after="0" w:line="264"/>
        <w:ind w:left="120"/>
        <w:jc w:val="both"/>
      </w:pPr>
    </w:p>
    <w:p>
      <w:pPr>
        <w:spacing w:before="0" w:after="0" w:line="264"/>
        <w:ind w:left="120"/>
        <w:jc w:val="both"/>
      </w:pPr>
    </w:p>
    <w:p>
      <w:pPr>
        <w:spacing w:before="0" w:after="0" w:line="264"/>
        <w:ind w:firstLine="600"/>
        <w:jc w:val="both"/>
      </w:pPr>
      <w:r>
        <w:rPr>
          <w:rFonts w:ascii="Times New Roman" w:hAnsi="Times New Roman"/>
          <w:b/>
          <w:i w:val="false"/>
          <w:color w:val="000000"/>
          <w:sz w:val="28"/>
        </w:rPr>
        <w:t>Модуль «ОСНОВЫ ПРАВОСЛАВНОЙ КУЛЬТУРЫ»</w:t>
      </w:r>
    </w:p>
    <w:p>
      <w:pPr>
        <w:spacing w:before="0" w:after="0" w:line="264"/>
        <w:ind w:firstLine="600"/>
        <w:jc w:val="both"/>
      </w:pPr>
      <w:r>
        <w:rPr>
          <w:rFonts w:ascii="Times New Roman" w:hAnsi="Times New Roman"/>
          <w:b w:val="false"/>
          <w:i w:val="false"/>
          <w:color w:val="000000"/>
          <w:sz w:val="28"/>
        </w:rPr>
        <w:t>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ближнему.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w:t>
      </w:r>
    </w:p>
    <w:p>
      <w:pPr>
        <w:spacing w:before="0" w:after="0" w:line="264"/>
        <w:ind w:firstLine="600"/>
        <w:jc w:val="both"/>
      </w:pPr>
      <w:r>
        <w:rPr>
          <w:rFonts w:ascii="Times New Roman" w:hAnsi="Times New Roman"/>
          <w:b w:val="false"/>
          <w:i w:val="false"/>
          <w:color w:val="000000"/>
          <w:sz w:val="28"/>
        </w:rPr>
        <w:t>Любовь и уважение к Отечеству. Патриотизм многонационального и многоконфессионального народа России.</w:t>
      </w:r>
    </w:p>
    <w:p>
      <w:pPr>
        <w:spacing w:before="0" w:after="0" w:line="264"/>
        <w:ind w:firstLine="600"/>
        <w:jc w:val="both"/>
      </w:pPr>
      <w:r>
        <w:rPr>
          <w:rFonts w:ascii="Times New Roman" w:hAnsi="Times New Roman"/>
          <w:b/>
          <w:i w:val="false"/>
          <w:color w:val="000000"/>
          <w:sz w:val="28"/>
        </w:rPr>
        <w:t>Модуль «ОСНОВЫ ИСЛАМСКОЙ КУЛЬТУРЫ»</w:t>
      </w:r>
    </w:p>
    <w:p>
      <w:pPr>
        <w:spacing w:before="0" w:after="0" w:line="264"/>
        <w:ind w:firstLine="600"/>
        <w:jc w:val="both"/>
      </w:pPr>
      <w:r>
        <w:rPr>
          <w:rFonts w:ascii="Times New Roman" w:hAnsi="Times New Roman"/>
          <w:b w:val="false"/>
          <w:i w:val="false"/>
          <w:color w:val="000000"/>
          <w:sz w:val="28"/>
        </w:rPr>
        <w:t>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правоверные мусульмане. Добро и зло в исламкой традиции. Золотое правило нравственности. Любовь к ближнему. Отношение к труду. Долг и ответственность. Милосердие и сострадание. Столпы ислама и исламской этики. Обязанности мусульман. Для чего построена и как устроена мечеть. Мусульманское летоисчисление и календарь. Ислам в России. Семья в исламе. Нравственные ценности ислама. Праздники исламских народов России: их происхождение и особенности проведения. Искусство ислама.</w:t>
      </w:r>
    </w:p>
    <w:p>
      <w:pPr>
        <w:spacing w:before="0" w:after="0" w:line="264"/>
        <w:ind w:firstLine="600"/>
        <w:jc w:val="both"/>
      </w:pPr>
      <w:r>
        <w:rPr>
          <w:rFonts w:ascii="Times New Roman" w:hAnsi="Times New Roman"/>
          <w:b w:val="false"/>
          <w:i w:val="false"/>
          <w:color w:val="000000"/>
          <w:sz w:val="28"/>
        </w:rPr>
        <w:t>Любовь и уважение к Отечеству. Патриотизм многонационального и многоконфессионального народа России.</w:t>
      </w:r>
    </w:p>
    <w:p>
      <w:pPr>
        <w:spacing w:before="0" w:after="0" w:line="264"/>
        <w:ind w:firstLine="600"/>
        <w:jc w:val="both"/>
      </w:pPr>
      <w:r>
        <w:rPr>
          <w:rFonts w:ascii="Times New Roman" w:hAnsi="Times New Roman"/>
          <w:b/>
          <w:i w:val="false"/>
          <w:color w:val="000000"/>
          <w:sz w:val="28"/>
        </w:rPr>
        <w:t>Модуль «ОСНОВЫ БУДДИЙСКОЙ КУЛЬТУРЫ»</w:t>
      </w:r>
    </w:p>
    <w:p>
      <w:pPr>
        <w:spacing w:before="0" w:after="0" w:line="264"/>
        <w:ind w:firstLine="600"/>
        <w:jc w:val="both"/>
      </w:pPr>
      <w:r>
        <w:rPr>
          <w:rFonts w:ascii="Times New Roman" w:hAnsi="Times New Roman"/>
          <w:b w:val="false"/>
          <w:i w:val="false"/>
          <w:color w:val="000000"/>
          <w:sz w:val="28"/>
        </w:rPr>
        <w:t>Россия – наша Родина. Введение в буддийскую духовную традицию. Культура и религия. Будда и его учение. Буддийские святыни. Будды и бодхисатвы. Семья в буддийской культуре и её ценности. Буддизм в России. 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pPr>
        <w:spacing w:before="0" w:after="0" w:line="264"/>
        <w:ind w:firstLine="600"/>
        <w:jc w:val="both"/>
      </w:pPr>
      <w:r>
        <w:rPr>
          <w:rFonts w:ascii="Times New Roman" w:hAnsi="Times New Roman"/>
          <w:b w:val="false"/>
          <w:i w:val="false"/>
          <w:color w:val="000000"/>
          <w:sz w:val="28"/>
        </w:rPr>
        <w:t>Любовь и уважение к Отечеству. Патриотизм многонационального и многоконфессионального народа России.</w:t>
      </w:r>
    </w:p>
    <w:p>
      <w:pPr>
        <w:spacing w:before="0" w:after="0" w:line="264"/>
        <w:ind w:firstLine="600"/>
        <w:jc w:val="both"/>
      </w:pPr>
      <w:r>
        <w:rPr>
          <w:rFonts w:ascii="Times New Roman" w:hAnsi="Times New Roman"/>
          <w:b/>
          <w:i w:val="false"/>
          <w:color w:val="000000"/>
          <w:sz w:val="28"/>
        </w:rPr>
        <w:t>Модуль «ОСНОВЫ ИУДЕЙСКОЙ КУЛЬТУРЫ»</w:t>
      </w:r>
    </w:p>
    <w:p>
      <w:pPr>
        <w:spacing w:before="0" w:after="0" w:line="264"/>
        <w:ind w:firstLine="600"/>
        <w:jc w:val="both"/>
      </w:pPr>
      <w:r>
        <w:rPr>
          <w:rFonts w:ascii="Times New Roman" w:hAnsi="Times New Roman"/>
          <w:b w:val="false"/>
          <w:i w:val="false"/>
          <w:color w:val="000000"/>
          <w:sz w:val="28"/>
        </w:rPr>
        <w:t>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(Шабат) в иудейской традиции. Иудаизм в России. Традиции иудаизма в повседневной жизни евреев. 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pPr>
        <w:spacing w:before="0" w:after="0" w:line="264"/>
        <w:ind w:firstLine="600"/>
        <w:jc w:val="both"/>
      </w:pPr>
      <w:r>
        <w:rPr>
          <w:rFonts w:ascii="Times New Roman" w:hAnsi="Times New Roman"/>
          <w:b w:val="false"/>
          <w:i w:val="false"/>
          <w:color w:val="000000"/>
          <w:sz w:val="28"/>
        </w:rPr>
        <w:t>Любовь и уважение к Отечеству. Патриотизм многонационального и многоконфессионального народа России.</w:t>
      </w:r>
    </w:p>
    <w:p>
      <w:pPr>
        <w:spacing w:before="0" w:after="0" w:line="264"/>
        <w:ind w:firstLine="600"/>
        <w:jc w:val="both"/>
      </w:pPr>
      <w:r>
        <w:rPr>
          <w:rFonts w:ascii="Times New Roman" w:hAnsi="Times New Roman"/>
          <w:b/>
          <w:i w:val="false"/>
          <w:color w:val="000000"/>
          <w:sz w:val="28"/>
        </w:rPr>
        <w:t>Модуль «ОСНОВЫ РЕЛИГИОЗНЫХ КУЛЬТУР НАРОДОВ РОССИИ»</w:t>
      </w:r>
    </w:p>
    <w:p>
      <w:pPr>
        <w:spacing w:before="0" w:after="0" w:line="264"/>
        <w:ind w:firstLine="600"/>
        <w:jc w:val="both"/>
      </w:pPr>
      <w:r>
        <w:rPr>
          <w:rFonts w:ascii="Times New Roman" w:hAnsi="Times New Roman"/>
          <w:b w:val="false"/>
          <w:i w:val="false"/>
          <w:color w:val="000000"/>
          <w:sz w:val="28"/>
        </w:rPr>
        <w:t>Россия – наша Родина. Культура и религия. Религии мира и их основатели. Священные книги религий мира. Хранители предания в религиях мира. Человек в религиозных традициях мира. Добро и зло. Священные сооружения. Искусство в религиозной культуре. Искусство в религиозной культуре. Религии России. Религия и мораль. Нравственные заповеди в религиях мира. Обычаи и обряды. Религиозные ритуалы в искусстве. Праздники и календари в религиях мира. Семья, семейные ценности. Долг, свобода, ответственность, труд. Милосердие, забота о слабых, взаимопомощь, социальные проблемы общества и отношение к ним разных религий.</w:t>
      </w:r>
    </w:p>
    <w:p>
      <w:pPr>
        <w:spacing w:before="0" w:after="0" w:line="264"/>
        <w:ind w:firstLine="600"/>
        <w:jc w:val="both"/>
      </w:pPr>
      <w:r>
        <w:rPr>
          <w:rFonts w:ascii="Times New Roman" w:hAnsi="Times New Roman"/>
          <w:b w:val="false"/>
          <w:i w:val="false"/>
          <w:color w:val="000000"/>
          <w:sz w:val="28"/>
        </w:rPr>
        <w:t>Любовь и уважение к Отечеству. Патриотизм многонационального и многоконфессионального народа России.</w:t>
      </w:r>
    </w:p>
    <w:p>
      <w:pPr>
        <w:spacing w:before="0" w:after="0" w:line="264"/>
        <w:ind w:firstLine="600"/>
        <w:jc w:val="both"/>
      </w:pPr>
      <w:r>
        <w:rPr>
          <w:rFonts w:ascii="Times New Roman" w:hAnsi="Times New Roman"/>
          <w:b/>
          <w:i w:val="false"/>
          <w:color w:val="000000"/>
          <w:sz w:val="28"/>
        </w:rPr>
        <w:t>Модуль «ОСНОВЫ СВЕТСКОЙ ЭТИКИ»</w:t>
      </w:r>
    </w:p>
    <w:p>
      <w:pPr>
        <w:spacing w:before="0" w:after="0" w:line="264"/>
        <w:ind w:firstLine="600"/>
        <w:jc w:val="both"/>
      </w:pPr>
      <w:r>
        <w:rPr>
          <w:rFonts w:ascii="Times New Roman" w:hAnsi="Times New Roman"/>
          <w:b w:val="false"/>
          <w:i w:val="false"/>
          <w:color w:val="000000"/>
          <w:sz w:val="28"/>
        </w:rPr>
        <w:t>Россия – наша Родина. Культура и религия. Этика и её значение в жизни человека. Праздники как одна из форм исторической памяти. Образцы нравственности в культурах разных народов. Государство и мораль гражданина. Образцы нравственности в культуре Отечества. Трудовая мораль. Нравственные традиции предпринимательства. Что значит быть нравственным в наше время. Высшие нравственные ценности, идеалы, принципы морали. Методика создания морального кодекса в школе. Нормы морали. Этикет. Образование как нравственная норма. Методы нравственного самосовершенствования.</w:t>
      </w:r>
    </w:p>
    <w:p>
      <w:pPr>
        <w:spacing w:before="0" w:after="0" w:line="264"/>
        <w:ind w:firstLine="600"/>
        <w:jc w:val="both"/>
      </w:pPr>
      <w:r>
        <w:rPr>
          <w:rFonts w:ascii="Calibri" w:hAnsi="Calibri"/>
          <w:b w:val="false"/>
          <w:i w:val="false"/>
          <w:color w:val="000000"/>
          <w:sz w:val="28"/>
        </w:rPr>
        <w:t>Любовь и уважение к Отечеству. Патриотизм многонационального и многоконфессионального народа России.</w:t>
      </w:r>
    </w:p>
    <w:p>
      <w:pPr>
        <w:spacing w:before="0" w:after="0" w:line="264"/>
        <w:ind w:left="120"/>
        <w:jc w:val="both"/>
      </w:pPr>
    </w:p>
    <w:bookmarkStart w:name="block-20707672" w:id="9"/>
    <w:p>
      <w:pPr>
        <w:sectPr>
          <w:pgSz w:w="11906" w:h="16383" w:orient="portrait"/>
        </w:sectPr>
      </w:pPr>
    </w:p>
    <w:bookmarkEnd w:id="9"/>
    <w:bookmarkEnd w:id="8"/>
    <w:bookmarkStart w:name="block-20707673" w:id="10"/>
    <w:p>
      <w:pPr>
        <w:spacing w:before="0" w:after="0" w:line="264"/>
        <w:ind w:left="120"/>
        <w:jc w:val="both"/>
      </w:pPr>
      <w:r>
        <w:rPr>
          <w:rFonts w:ascii="Times New Roman" w:hAnsi="Times New Roman"/>
          <w:b/>
          <w:i w:val="false"/>
          <w:color w:val="000000"/>
          <w:sz w:val="28"/>
        </w:rPr>
        <w:t xml:space="preserve">ПЛАНИРУЕМЫЕ РЕЗУЛЬТАТЫ ОСВОЕНИЯ ПРОГРАММЫ </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ЛИЧНОСТНЫЕ РЕЗУЛЬТАТЫ </w:t>
      </w:r>
    </w:p>
    <w:p>
      <w:pPr>
        <w:spacing w:before="0" w:after="0"/>
        <w:ind w:firstLine="600"/>
        <w:jc w:val="both"/>
      </w:pPr>
      <w:r>
        <w:rPr>
          <w:rFonts w:ascii="Times New Roman" w:hAnsi="Times New Roman"/>
          <w:b w:val="false"/>
          <w:i w:val="false"/>
          <w:color w:val="000000"/>
          <w:sz w:val="28"/>
        </w:rPr>
        <w:t>В результате изучения предмета «Основы религиозных культур и светской этики» в 4 классе у обучающегося будут сформированы следующие личностные результаты:</w:t>
      </w:r>
    </w:p>
    <w:p>
      <w:pPr>
        <w:numPr>
          <w:ilvl w:val="0"/>
          <w:numId w:val="2"/>
        </w:numPr>
        <w:spacing w:before="0" w:after="0" w:line="264"/>
        <w:jc w:val="both"/>
      </w:pPr>
      <w:r>
        <w:rPr>
          <w:rFonts w:ascii="Times New Roman" w:hAnsi="Times New Roman"/>
          <w:b w:val="false"/>
          <w:i w:val="false"/>
          <w:color w:val="000000"/>
          <w:sz w:val="28"/>
        </w:rPr>
        <w:t>понимать основы российской гражданской идентичности, испытывать чувство гордости за свою Родину;</w:t>
      </w:r>
    </w:p>
    <w:p>
      <w:pPr>
        <w:numPr>
          <w:ilvl w:val="0"/>
          <w:numId w:val="2"/>
        </w:numPr>
        <w:spacing w:before="0" w:after="0" w:line="264"/>
        <w:jc w:val="both"/>
      </w:pPr>
      <w:r>
        <w:rPr>
          <w:rFonts w:ascii="Times New Roman" w:hAnsi="Times New Roman"/>
          <w:b w:val="false"/>
          <w:i w:val="false"/>
          <w:color w:val="000000"/>
          <w:sz w:val="28"/>
        </w:rPr>
        <w:t>формировать национальную и гражданскую самоидентичность, осознавать свою этническую и национальную принадлежность;</w:t>
      </w:r>
    </w:p>
    <w:p>
      <w:pPr>
        <w:numPr>
          <w:ilvl w:val="0"/>
          <w:numId w:val="2"/>
        </w:numPr>
        <w:spacing w:before="0" w:after="0" w:line="264"/>
        <w:jc w:val="both"/>
      </w:pPr>
      <w:r>
        <w:rPr>
          <w:rFonts w:ascii="Times New Roman" w:hAnsi="Times New Roman"/>
          <w:b w:val="false"/>
          <w:i w:val="false"/>
          <w:color w:val="000000"/>
          <w:sz w:val="28"/>
        </w:rPr>
        <w:t>понимать значение гуманистических и демократических ценностных ориентаций; осознавать ценность человеческой жизни;</w:t>
      </w:r>
    </w:p>
    <w:p>
      <w:pPr>
        <w:numPr>
          <w:ilvl w:val="0"/>
          <w:numId w:val="2"/>
        </w:numPr>
        <w:spacing w:before="0" w:after="0" w:line="264"/>
        <w:jc w:val="both"/>
      </w:pPr>
      <w:r>
        <w:rPr>
          <w:rFonts w:ascii="Times New Roman" w:hAnsi="Times New Roman"/>
          <w:b w:val="false"/>
          <w:i w:val="false"/>
          <w:color w:val="000000"/>
          <w:sz w:val="28"/>
        </w:rPr>
        <w:t>понимать значение нравственных норм и ценностей как условия жизни личности, семьи, общества;</w:t>
      </w:r>
    </w:p>
    <w:p>
      <w:pPr>
        <w:numPr>
          <w:ilvl w:val="0"/>
          <w:numId w:val="2"/>
        </w:numPr>
        <w:spacing w:before="0" w:after="0" w:line="264"/>
        <w:jc w:val="both"/>
      </w:pPr>
      <w:r>
        <w:rPr>
          <w:rFonts w:ascii="Times New Roman" w:hAnsi="Times New Roman"/>
          <w:b w:val="false"/>
          <w:i w:val="false"/>
          <w:color w:val="000000"/>
          <w:sz w:val="28"/>
        </w:rPr>
        <w:t>осознавать право гражданина РФ исповедовать любую традиционную религию или не исповедовать никакой религии;</w:t>
      </w:r>
    </w:p>
    <w:p>
      <w:pPr>
        <w:numPr>
          <w:ilvl w:val="0"/>
          <w:numId w:val="2"/>
        </w:numPr>
        <w:spacing w:before="0" w:after="0" w:line="264"/>
        <w:jc w:val="both"/>
      </w:pPr>
      <w:r>
        <w:rPr>
          <w:rFonts w:ascii="Times New Roman" w:hAnsi="Times New Roman"/>
          <w:b w:val="false"/>
          <w:i w:val="false"/>
          <w:color w:val="000000"/>
          <w:sz w:val="28"/>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pPr>
        <w:numPr>
          <w:ilvl w:val="0"/>
          <w:numId w:val="2"/>
        </w:numPr>
        <w:spacing w:before="0" w:after="0" w:line="264"/>
        <w:jc w:val="both"/>
      </w:pPr>
      <w:r>
        <w:rPr>
          <w:rFonts w:ascii="Times New Roman" w:hAnsi="Times New Roman"/>
          <w:b w:val="false"/>
          <w:i w:val="false"/>
          <w:color w:val="000000"/>
          <w:sz w:val="28"/>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pPr>
        <w:numPr>
          <w:ilvl w:val="0"/>
          <w:numId w:val="2"/>
        </w:numPr>
        <w:spacing w:before="0" w:after="0" w:line="264"/>
        <w:jc w:val="both"/>
      </w:pPr>
      <w:r>
        <w:rPr>
          <w:rFonts w:ascii="Times New Roman" w:hAnsi="Times New Roman"/>
          <w:b w:val="false"/>
          <w:i w:val="false"/>
          <w:color w:val="000000"/>
          <w:sz w:val="28"/>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pPr>
        <w:numPr>
          <w:ilvl w:val="0"/>
          <w:numId w:val="2"/>
        </w:numPr>
        <w:spacing w:before="0" w:after="0" w:line="264"/>
        <w:jc w:val="both"/>
      </w:pPr>
      <w:r>
        <w:rPr>
          <w:rFonts w:ascii="Times New Roman" w:hAnsi="Times New Roman"/>
          <w:b w:val="false"/>
          <w:i w:val="false"/>
          <w:color w:val="000000"/>
          <w:sz w:val="28"/>
        </w:rPr>
        <w:t>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оскорбляющих других людей;</w:t>
      </w:r>
    </w:p>
    <w:p>
      <w:pPr>
        <w:numPr>
          <w:ilvl w:val="0"/>
          <w:numId w:val="2"/>
        </w:numPr>
        <w:spacing w:before="0" w:after="0" w:line="264"/>
        <w:jc w:val="both"/>
      </w:pPr>
      <w:r>
        <w:rPr>
          <w:rFonts w:ascii="Times New Roman" w:hAnsi="Times New Roman"/>
          <w:b w:val="false"/>
          <w:i w:val="false"/>
          <w:color w:val="000000"/>
          <w:sz w:val="28"/>
        </w:rPr>
        <w:t>понимать не</w:t>
      </w:r>
      <w:r>
        <w:rPr>
          <w:rFonts w:ascii="Times New Roman" w:hAnsi="Times New Roman"/>
          <w:b w:val="false"/>
          <w:i w:val="false"/>
          <w:color w:val="000000"/>
          <w:sz w:val="28"/>
        </w:rPr>
        <w:t>обходимость бережного отношения к материальным и духовным ценностям.</w:t>
      </w: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numPr>
          <w:ilvl w:val="0"/>
          <w:numId w:val="3"/>
        </w:numPr>
        <w:spacing w:before="0" w:after="0" w:line="264"/>
        <w:jc w:val="both"/>
      </w:pPr>
      <w:r>
        <w:rPr>
          <w:rFonts w:ascii="Times New Roman" w:hAnsi="Times New Roman"/>
          <w:b w:val="false"/>
          <w:i w:val="false"/>
          <w:color w:val="000000"/>
          <w:sz w:val="28"/>
        </w:rPr>
        <w:t>овладевать способностью понимания и сохранения целей и задач учебной деятельности, поиска оптимальных средств их достижения;</w:t>
      </w:r>
    </w:p>
    <w:p>
      <w:pPr>
        <w:numPr>
          <w:ilvl w:val="0"/>
          <w:numId w:val="3"/>
        </w:numPr>
        <w:spacing w:before="0" w:after="0" w:line="264"/>
        <w:jc w:val="both"/>
      </w:pPr>
      <w:r>
        <w:rPr>
          <w:rFonts w:ascii="Times New Roman" w:hAnsi="Times New Roman"/>
          <w:b w:val="false"/>
          <w:i w:val="false"/>
          <w:color w:val="000000"/>
          <w:sz w:val="28"/>
        </w:rPr>
        <w:t>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pPr>
        <w:numPr>
          <w:ilvl w:val="0"/>
          <w:numId w:val="3"/>
        </w:numPr>
        <w:spacing w:before="0" w:after="0" w:line="264"/>
        <w:jc w:val="both"/>
      </w:pPr>
      <w:r>
        <w:rPr>
          <w:rFonts w:ascii="Times New Roman" w:hAnsi="Times New Roman"/>
          <w:b w:val="false"/>
          <w:i w:val="false"/>
          <w:color w:val="000000"/>
          <w:sz w:val="28"/>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pPr>
        <w:numPr>
          <w:ilvl w:val="0"/>
          <w:numId w:val="3"/>
        </w:numPr>
        <w:spacing w:before="0" w:after="0" w:line="264"/>
        <w:jc w:val="both"/>
      </w:pPr>
      <w:r>
        <w:rPr>
          <w:rFonts w:ascii="Times New Roman" w:hAnsi="Times New Roman"/>
          <w:b w:val="false"/>
          <w:i w:val="false"/>
          <w:color w:val="000000"/>
          <w:sz w:val="28"/>
        </w:rPr>
        <w:t>совершенствовать умения в области работы с информацией, осуществления информационного поиска для выполнения учебных заданий;</w:t>
      </w:r>
    </w:p>
    <w:p>
      <w:pPr>
        <w:numPr>
          <w:ilvl w:val="0"/>
          <w:numId w:val="3"/>
        </w:numPr>
        <w:spacing w:before="0" w:after="0" w:line="264"/>
        <w:jc w:val="both"/>
      </w:pPr>
      <w:r>
        <w:rPr>
          <w:rFonts w:ascii="Times New Roman" w:hAnsi="Times New Roman"/>
          <w:b w:val="false"/>
          <w:i w:val="false"/>
          <w:color w:val="000000"/>
          <w:sz w:val="28"/>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pPr>
        <w:numPr>
          <w:ilvl w:val="0"/>
          <w:numId w:val="3"/>
        </w:numPr>
        <w:spacing w:before="0" w:after="0" w:line="264"/>
        <w:jc w:val="both"/>
      </w:pPr>
      <w:r>
        <w:rPr>
          <w:rFonts w:ascii="Times New Roman" w:hAnsi="Times New Roman"/>
          <w:b w:val="false"/>
          <w:i w:val="false"/>
          <w:color w:val="000000"/>
          <w:sz w:val="28"/>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pPr>
        <w:numPr>
          <w:ilvl w:val="0"/>
          <w:numId w:val="3"/>
        </w:numPr>
        <w:spacing w:before="0" w:after="0" w:line="264"/>
        <w:jc w:val="both"/>
      </w:pPr>
      <w:r>
        <w:rPr>
          <w:rFonts w:ascii="Times New Roman" w:hAnsi="Times New Roman"/>
          <w:b w:val="false"/>
          <w:i w:val="false"/>
          <w:color w:val="000000"/>
          <w:sz w:val="28"/>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pPr>
        <w:numPr>
          <w:ilvl w:val="0"/>
          <w:numId w:val="3"/>
        </w:numPr>
        <w:spacing w:before="0" w:after="0" w:line="264"/>
        <w:jc w:val="both"/>
      </w:pPr>
      <w:r>
        <w:rPr>
          <w:rFonts w:ascii="Times New Roman" w:hAnsi="Times New Roman"/>
          <w:b w:val="false"/>
          <w:i w:val="false"/>
          <w:color w:val="000000"/>
          <w:sz w:val="28"/>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pPr>
        <w:spacing w:before="0" w:after="0" w:line="264"/>
        <w:ind w:left="120"/>
        <w:jc w:val="both"/>
      </w:pPr>
      <w:r>
        <w:rPr>
          <w:rFonts w:ascii="Times New Roman" w:hAnsi="Times New Roman"/>
          <w:b/>
          <w:i w:val="false"/>
          <w:color w:val="000000"/>
          <w:sz w:val="28"/>
        </w:rPr>
        <w:t>Универсальные учебные действия</w:t>
      </w:r>
    </w:p>
    <w:p>
      <w:pPr>
        <w:spacing w:before="0" w:after="0" w:line="264"/>
        <w:ind w:firstLine="600"/>
        <w:jc w:val="both"/>
      </w:pPr>
      <w:r>
        <w:rPr>
          <w:rFonts w:ascii="Times New Roman" w:hAnsi="Times New Roman"/>
          <w:b/>
          <w:i w:val="false"/>
          <w:color w:val="000000"/>
          <w:sz w:val="28"/>
        </w:rPr>
        <w:t>Познавательные УУД:</w:t>
      </w:r>
    </w:p>
    <w:p>
      <w:pPr>
        <w:numPr>
          <w:ilvl w:val="0"/>
          <w:numId w:val="4"/>
        </w:numPr>
        <w:spacing w:before="0" w:after="0" w:line="264"/>
        <w:jc w:val="both"/>
      </w:pPr>
      <w:r>
        <w:rPr>
          <w:rFonts w:ascii="Times New Roman" w:hAnsi="Times New Roman"/>
          <w:b w:val="false"/>
          <w:i w:val="false"/>
          <w:color w:val="000000"/>
          <w:sz w:val="28"/>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pPr>
        <w:numPr>
          <w:ilvl w:val="0"/>
          <w:numId w:val="4"/>
        </w:numPr>
        <w:spacing w:before="0" w:after="0" w:line="264"/>
        <w:jc w:val="both"/>
      </w:pPr>
      <w:r>
        <w:rPr>
          <w:rFonts w:ascii="Times New Roman" w:hAnsi="Times New Roman"/>
          <w:b w:val="false"/>
          <w:i w:val="false"/>
          <w:color w:val="000000"/>
          <w:sz w:val="28"/>
        </w:rPr>
        <w:t>использовать разные методы получения знаний о традиционных религиях и светской этике (наблюдение, чтение, сравнение, вычисление);</w:t>
      </w:r>
    </w:p>
    <w:p>
      <w:pPr>
        <w:numPr>
          <w:ilvl w:val="0"/>
          <w:numId w:val="4"/>
        </w:numPr>
        <w:spacing w:before="0" w:after="0" w:line="264"/>
        <w:jc w:val="both"/>
      </w:pPr>
      <w:r>
        <w:rPr>
          <w:rFonts w:ascii="Times New Roman" w:hAnsi="Times New Roman"/>
          <w:b w:val="false"/>
          <w:i w:val="false"/>
          <w:color w:val="000000"/>
          <w:sz w:val="28"/>
        </w:rPr>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pPr>
        <w:numPr>
          <w:ilvl w:val="0"/>
          <w:numId w:val="4"/>
        </w:numPr>
        <w:spacing w:before="0" w:after="0" w:line="264"/>
        <w:jc w:val="both"/>
      </w:pPr>
      <w:r>
        <w:rPr>
          <w:rFonts w:ascii="Times New Roman" w:hAnsi="Times New Roman"/>
          <w:b w:val="false"/>
          <w:i w:val="false"/>
          <w:color w:val="000000"/>
          <w:sz w:val="28"/>
        </w:rPr>
        <w:t>признавать возможность существования разных точек зрения; обосновывать свои суждения, приводить убедительные доказательства;</w:t>
      </w:r>
    </w:p>
    <w:p>
      <w:pPr>
        <w:numPr>
          <w:ilvl w:val="0"/>
          <w:numId w:val="4"/>
        </w:numPr>
        <w:spacing w:before="0" w:after="0" w:line="264"/>
        <w:jc w:val="both"/>
      </w:pPr>
      <w:r>
        <w:rPr>
          <w:rFonts w:ascii="Times New Roman" w:hAnsi="Times New Roman"/>
          <w:b w:val="false"/>
          <w:i w:val="false"/>
          <w:color w:val="000000"/>
          <w:sz w:val="28"/>
        </w:rPr>
        <w:t>выполнять совместные проектные задания с опорой на предложенные образцы.</w:t>
      </w:r>
    </w:p>
    <w:p>
      <w:pPr>
        <w:spacing w:before="0" w:after="0" w:line="264"/>
        <w:ind w:firstLine="600"/>
        <w:jc w:val="both"/>
      </w:pPr>
      <w:r>
        <w:rPr>
          <w:rFonts w:ascii="Times New Roman" w:hAnsi="Times New Roman"/>
          <w:b/>
          <w:i w:val="false"/>
          <w:color w:val="000000"/>
          <w:sz w:val="28"/>
        </w:rPr>
        <w:t>Работа с информацией:</w:t>
      </w:r>
    </w:p>
    <w:p>
      <w:pPr>
        <w:numPr>
          <w:ilvl w:val="0"/>
          <w:numId w:val="5"/>
        </w:numPr>
        <w:spacing w:before="0" w:after="0" w:line="264"/>
        <w:jc w:val="both"/>
      </w:pPr>
      <w:r>
        <w:rPr>
          <w:rFonts w:ascii="Times New Roman" w:hAnsi="Times New Roman"/>
          <w:b w:val="false"/>
          <w:i w:val="false"/>
          <w:color w:val="000000"/>
          <w:sz w:val="28"/>
        </w:rPr>
        <w:t>воспроизводить прослушанную (прочитанную) информацию, подчёркивать её принадлежность к определённой религии и/или к гражданской этике;</w:t>
      </w:r>
    </w:p>
    <w:p>
      <w:pPr>
        <w:numPr>
          <w:ilvl w:val="0"/>
          <w:numId w:val="5"/>
        </w:numPr>
        <w:spacing w:before="0" w:after="0" w:line="264"/>
        <w:jc w:val="both"/>
      </w:pPr>
      <w:r>
        <w:rPr>
          <w:rFonts w:ascii="Times New Roman" w:hAnsi="Times New Roman"/>
          <w:b w:val="false"/>
          <w:i w:val="false"/>
          <w:color w:val="000000"/>
          <w:sz w:val="28"/>
        </w:rPr>
        <w:t>использовать разные средства для получения информации в соответствии с поставленной учебной задачей (текстовую, графическую, видео);</w:t>
      </w:r>
    </w:p>
    <w:p>
      <w:pPr>
        <w:numPr>
          <w:ilvl w:val="0"/>
          <w:numId w:val="5"/>
        </w:numPr>
        <w:spacing w:before="0" w:after="0" w:line="264"/>
        <w:jc w:val="both"/>
      </w:pPr>
      <w:r>
        <w:rPr>
          <w:rFonts w:ascii="Times New Roman" w:hAnsi="Times New Roman"/>
          <w:b w:val="false"/>
          <w:i w:val="false"/>
          <w:color w:val="000000"/>
          <w:sz w:val="28"/>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pPr>
        <w:numPr>
          <w:ilvl w:val="0"/>
          <w:numId w:val="5"/>
        </w:numPr>
        <w:spacing w:before="0" w:after="0" w:line="264"/>
        <w:jc w:val="both"/>
      </w:pPr>
      <w:r>
        <w:rPr>
          <w:rFonts w:ascii="Times New Roman" w:hAnsi="Times New Roman"/>
          <w:b w:val="false"/>
          <w:i w:val="false"/>
          <w:color w:val="000000"/>
          <w:sz w:val="28"/>
        </w:rPr>
        <w:t>анализировать, сравнивать информацию, представленную в разных источниках, с помощью учителя, оценивать её объективность и правильность.</w:t>
      </w:r>
    </w:p>
    <w:p>
      <w:pPr>
        <w:spacing w:before="0" w:after="0" w:line="264"/>
        <w:ind w:firstLine="600"/>
        <w:jc w:val="both"/>
      </w:pPr>
      <w:r>
        <w:rPr>
          <w:rFonts w:ascii="Times New Roman" w:hAnsi="Times New Roman"/>
          <w:b/>
          <w:i w:val="false"/>
          <w:color w:val="000000"/>
          <w:sz w:val="28"/>
        </w:rPr>
        <w:t>Коммуникативные УУД:</w:t>
      </w:r>
    </w:p>
    <w:p>
      <w:pPr>
        <w:numPr>
          <w:ilvl w:val="0"/>
          <w:numId w:val="6"/>
        </w:numPr>
        <w:spacing w:before="0" w:after="0" w:line="264"/>
        <w:jc w:val="both"/>
      </w:pPr>
      <w:r>
        <w:rPr>
          <w:rFonts w:ascii="Times New Roman" w:hAnsi="Times New Roman"/>
          <w:b w:val="false"/>
          <w:i w:val="false"/>
          <w:color w:val="000000"/>
          <w:sz w:val="28"/>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pPr>
        <w:numPr>
          <w:ilvl w:val="0"/>
          <w:numId w:val="6"/>
        </w:numPr>
        <w:spacing w:before="0" w:after="0" w:line="264"/>
        <w:jc w:val="both"/>
      </w:pPr>
      <w:r>
        <w:rPr>
          <w:rFonts w:ascii="Times New Roman" w:hAnsi="Times New Roman"/>
          <w:b w:val="false"/>
          <w:i w:val="false"/>
          <w:color w:val="000000"/>
          <w:sz w:val="28"/>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pPr>
        <w:numPr>
          <w:ilvl w:val="0"/>
          <w:numId w:val="6"/>
        </w:numPr>
        <w:spacing w:before="0" w:after="0" w:line="264"/>
        <w:jc w:val="both"/>
      </w:pPr>
      <w:r>
        <w:rPr>
          <w:rFonts w:ascii="Times New Roman" w:hAnsi="Times New Roman"/>
          <w:b w:val="false"/>
          <w:i w:val="false"/>
          <w:color w:val="000000"/>
          <w:sz w:val="28"/>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pPr>
        <w:spacing w:before="0" w:after="0" w:line="264"/>
        <w:ind w:firstLine="600"/>
        <w:jc w:val="both"/>
      </w:pPr>
      <w:r>
        <w:rPr>
          <w:rFonts w:ascii="Times New Roman" w:hAnsi="Times New Roman"/>
          <w:b/>
          <w:i w:val="false"/>
          <w:color w:val="000000"/>
          <w:sz w:val="28"/>
        </w:rPr>
        <w:t>Регулятивные УУД:</w:t>
      </w:r>
    </w:p>
    <w:p>
      <w:pPr>
        <w:numPr>
          <w:ilvl w:val="0"/>
          <w:numId w:val="7"/>
        </w:numPr>
        <w:spacing w:before="0" w:after="0" w:line="264"/>
        <w:jc w:val="both"/>
      </w:pPr>
      <w:r>
        <w:rPr>
          <w:rFonts w:ascii="Times New Roman" w:hAnsi="Times New Roman"/>
          <w:b w:val="false"/>
          <w:i w:val="false"/>
          <w:color w:val="000000"/>
          <w:sz w:val="28"/>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pPr>
        <w:numPr>
          <w:ilvl w:val="0"/>
          <w:numId w:val="7"/>
        </w:numPr>
        <w:spacing w:before="0" w:after="0" w:line="264"/>
        <w:jc w:val="both"/>
      </w:pPr>
      <w:r>
        <w:rPr>
          <w:rFonts w:ascii="Times New Roman" w:hAnsi="Times New Roman"/>
          <w:b w:val="false"/>
          <w:i w:val="false"/>
          <w:color w:val="000000"/>
          <w:sz w:val="28"/>
        </w:rPr>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pPr>
        <w:numPr>
          <w:ilvl w:val="0"/>
          <w:numId w:val="7"/>
        </w:numPr>
        <w:spacing w:before="0" w:after="0" w:line="264"/>
        <w:jc w:val="both"/>
      </w:pPr>
      <w:r>
        <w:rPr>
          <w:rFonts w:ascii="Times New Roman" w:hAnsi="Times New Roman"/>
          <w:b w:val="false"/>
          <w:i w:val="false"/>
          <w:color w:val="000000"/>
          <w:sz w:val="28"/>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pPr>
        <w:numPr>
          <w:ilvl w:val="0"/>
          <w:numId w:val="7"/>
        </w:numPr>
        <w:spacing w:before="0" w:after="0" w:line="264"/>
        <w:jc w:val="both"/>
      </w:pPr>
      <w:r>
        <w:rPr>
          <w:rFonts w:ascii="Times New Roman" w:hAnsi="Times New Roman"/>
          <w:b w:val="false"/>
          <w:i w:val="false"/>
          <w:color w:val="000000"/>
          <w:sz w:val="28"/>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pPr>
        <w:numPr>
          <w:ilvl w:val="0"/>
          <w:numId w:val="7"/>
        </w:numPr>
        <w:spacing w:before="0" w:after="0" w:line="264"/>
        <w:jc w:val="both"/>
      </w:pPr>
      <w:r>
        <w:rPr>
          <w:rFonts w:ascii="Times New Roman" w:hAnsi="Times New Roman"/>
          <w:b w:val="false"/>
          <w:i w:val="false"/>
          <w:color w:val="000000"/>
          <w:sz w:val="28"/>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pPr>
        <w:spacing w:before="0" w:after="0" w:line="264"/>
        <w:ind w:firstLine="600"/>
        <w:jc w:val="both"/>
      </w:pPr>
      <w:r>
        <w:rPr>
          <w:rFonts w:ascii="Times New Roman" w:hAnsi="Times New Roman"/>
          <w:b/>
          <w:i w:val="false"/>
          <w:color w:val="000000"/>
          <w:sz w:val="28"/>
        </w:rPr>
        <w:t>Совместная деятельность:</w:t>
      </w:r>
    </w:p>
    <w:p>
      <w:pPr>
        <w:numPr>
          <w:ilvl w:val="0"/>
          <w:numId w:val="8"/>
        </w:numPr>
        <w:spacing w:before="0" w:after="0" w:line="264"/>
        <w:jc w:val="both"/>
      </w:pPr>
      <w:r>
        <w:rPr>
          <w:rFonts w:ascii="Times New Roman" w:hAnsi="Times New Roman"/>
          <w:b w:val="false"/>
          <w:i w:val="false"/>
          <w:color w:val="000000"/>
          <w:sz w:val="28"/>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pPr>
        <w:numPr>
          <w:ilvl w:val="0"/>
          <w:numId w:val="8"/>
        </w:numPr>
        <w:spacing w:before="0" w:after="0" w:line="264"/>
        <w:jc w:val="both"/>
      </w:pPr>
      <w:r>
        <w:rPr>
          <w:rFonts w:ascii="Times New Roman" w:hAnsi="Times New Roman"/>
          <w:b w:val="false"/>
          <w:i w:val="false"/>
          <w:color w:val="000000"/>
          <w:sz w:val="28"/>
        </w:rPr>
        <w:t>владеть умениями совместной деятельности: подчиняться, договариваться, руководить; терпеливо и спокойно разрешать возникающие конфликты;</w:t>
      </w:r>
    </w:p>
    <w:p>
      <w:pPr>
        <w:numPr>
          <w:ilvl w:val="0"/>
          <w:numId w:val="8"/>
        </w:numPr>
        <w:spacing w:before="0" w:after="0" w:line="264"/>
        <w:jc w:val="both"/>
      </w:pPr>
      <w:r>
        <w:rPr>
          <w:rFonts w:ascii="Times New Roman" w:hAnsi="Times New Roman"/>
          <w:b w:val="false"/>
          <w:i w:val="false"/>
          <w:color w:val="000000"/>
          <w:sz w:val="28"/>
        </w:rPr>
        <w:t>готовить индивидуально, в парах, в группах сообщения по изученному и дополнительному материалу с иллюстративным материалом и видеопрезентацией.</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Предметные результаты обучения по модулю «Основы православной культуры» должны обеспечивать следующие достижения обучающегося:</w:t>
      </w:r>
    </w:p>
    <w:p>
      <w:pPr>
        <w:numPr>
          <w:ilvl w:val="0"/>
          <w:numId w:val="9"/>
        </w:numPr>
        <w:spacing w:before="0" w:after="0" w:line="264"/>
        <w:jc w:val="both"/>
      </w:pPr>
      <w:r>
        <w:rPr>
          <w:rFonts w:ascii="Times New Roman" w:hAnsi="Times New Roman"/>
          <w:b w:val="false"/>
          <w:i w:val="false"/>
          <w:color w:val="000000"/>
          <w:sz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pPr>
        <w:numPr>
          <w:ilvl w:val="0"/>
          <w:numId w:val="9"/>
        </w:numPr>
        <w:spacing w:before="0" w:after="0" w:line="264"/>
        <w:jc w:val="both"/>
      </w:pPr>
      <w:r>
        <w:rPr>
          <w:rFonts w:ascii="Times New Roman" w:hAnsi="Times New Roman"/>
          <w:b w:val="false"/>
          <w:i w:val="false"/>
          <w:color w:val="000000"/>
          <w:sz w:val="28"/>
        </w:rPr>
        <w:t>выражать своими словами понимание значимости нравственного совершенствования и роли в этом личных усилий человека, приводить примеры;</w:t>
      </w:r>
    </w:p>
    <w:p>
      <w:pPr>
        <w:numPr>
          <w:ilvl w:val="0"/>
          <w:numId w:val="9"/>
        </w:numPr>
        <w:spacing w:before="0" w:after="0" w:line="264"/>
        <w:jc w:val="both"/>
      </w:pPr>
      <w:r>
        <w:rPr>
          <w:rFonts w:ascii="Times New Roman" w:hAnsi="Times New Roman"/>
          <w:b w:val="false"/>
          <w:i w:val="false"/>
          <w:color w:val="000000"/>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pPr>
        <w:numPr>
          <w:ilvl w:val="0"/>
          <w:numId w:val="9"/>
        </w:numPr>
        <w:spacing w:before="0" w:after="0" w:line="264"/>
        <w:jc w:val="both"/>
      </w:pPr>
      <w:r>
        <w:rPr>
          <w:rFonts w:ascii="Times New Roman" w:hAnsi="Times New Roman"/>
          <w:b w:val="false"/>
          <w:i w:val="false"/>
          <w:color w:val="000000"/>
          <w:sz w:val="28"/>
        </w:rPr>
        <w:t>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pPr>
        <w:numPr>
          <w:ilvl w:val="0"/>
          <w:numId w:val="9"/>
        </w:numPr>
        <w:spacing w:before="0" w:after="0" w:line="264"/>
        <w:jc w:val="both"/>
      </w:pPr>
      <w:r>
        <w:rPr>
          <w:rFonts w:ascii="Times New Roman" w:hAnsi="Times New Roman"/>
          <w:b w:val="false"/>
          <w:i w:val="false"/>
          <w:color w:val="000000"/>
          <w:sz w:val="28"/>
        </w:rPr>
        <w:t>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 Десяти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pPr>
        <w:numPr>
          <w:ilvl w:val="0"/>
          <w:numId w:val="9"/>
        </w:numPr>
        <w:spacing w:before="0" w:after="0" w:line="264"/>
        <w:jc w:val="both"/>
      </w:pPr>
      <w:r>
        <w:rPr>
          <w:rFonts w:ascii="Times New Roman" w:hAnsi="Times New Roman"/>
          <w:b w:val="false"/>
          <w:i w:val="false"/>
          <w:color w:val="000000"/>
          <w:sz w:val="28"/>
        </w:rPr>
        <w:t>первоначальный опыт осмысления и нравственной оценки поступков, поведения (своих и других людей) с позиций православной этики;</w:t>
      </w:r>
    </w:p>
    <w:p>
      <w:pPr>
        <w:numPr>
          <w:ilvl w:val="0"/>
          <w:numId w:val="9"/>
        </w:numPr>
        <w:spacing w:before="0" w:after="0" w:line="264"/>
        <w:jc w:val="both"/>
      </w:pPr>
      <w:r>
        <w:rPr>
          <w:rFonts w:ascii="Times New Roman" w:hAnsi="Times New Roman"/>
          <w:b w:val="false"/>
          <w:i w:val="false"/>
          <w:color w:val="000000"/>
          <w:sz w:val="28"/>
        </w:rPr>
        <w:t>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pPr>
        <w:numPr>
          <w:ilvl w:val="0"/>
          <w:numId w:val="9"/>
        </w:numPr>
        <w:spacing w:before="0" w:after="0" w:line="264"/>
        <w:jc w:val="both"/>
      </w:pPr>
      <w:r>
        <w:rPr>
          <w:rFonts w:ascii="Times New Roman" w:hAnsi="Times New Roman"/>
          <w:b w:val="false"/>
          <w:i w:val="false"/>
          <w:color w:val="000000"/>
          <w:sz w:val="28"/>
        </w:rPr>
        <w:t>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
    <w:p>
      <w:pPr>
        <w:numPr>
          <w:ilvl w:val="0"/>
          <w:numId w:val="9"/>
        </w:numPr>
        <w:spacing w:before="0" w:after="0" w:line="264"/>
        <w:jc w:val="both"/>
      </w:pPr>
      <w:r>
        <w:rPr>
          <w:rFonts w:ascii="Times New Roman" w:hAnsi="Times New Roman"/>
          <w:b w:val="false"/>
          <w:i w:val="false"/>
          <w:color w:val="000000"/>
          <w:sz w:val="28"/>
        </w:rPr>
        <w:t>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pPr>
        <w:numPr>
          <w:ilvl w:val="0"/>
          <w:numId w:val="9"/>
        </w:numPr>
        <w:spacing w:before="0" w:after="0" w:line="264"/>
        <w:jc w:val="both"/>
      </w:pPr>
      <w:r>
        <w:rPr>
          <w:rFonts w:ascii="Times New Roman" w:hAnsi="Times New Roman"/>
          <w:b w:val="false"/>
          <w:i w:val="false"/>
          <w:color w:val="000000"/>
          <w:sz w:val="28"/>
        </w:rPr>
        <w:t>рассказывать о православных праздниках (не менее трёх, включая Воскресение Христово и Рождество Христово), православных постах, назначении поста;</w:t>
      </w:r>
    </w:p>
    <w:p>
      <w:pPr>
        <w:numPr>
          <w:ilvl w:val="0"/>
          <w:numId w:val="9"/>
        </w:numPr>
        <w:spacing w:before="0" w:after="0" w:line="264"/>
        <w:jc w:val="both"/>
      </w:pPr>
      <w:r>
        <w:rPr>
          <w:rFonts w:ascii="Times New Roman" w:hAnsi="Times New Roman"/>
          <w:b w:val="false"/>
          <w:i w:val="false"/>
          <w:color w:val="000000"/>
          <w:sz w:val="28"/>
        </w:rPr>
        <w:t>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pPr>
        <w:numPr>
          <w:ilvl w:val="0"/>
          <w:numId w:val="9"/>
        </w:numPr>
        <w:spacing w:before="0" w:after="0" w:line="264"/>
        <w:jc w:val="both"/>
      </w:pPr>
      <w:r>
        <w:rPr>
          <w:rFonts w:ascii="Times New Roman" w:hAnsi="Times New Roman"/>
          <w:b w:val="false"/>
          <w:i w:val="false"/>
          <w:color w:val="000000"/>
          <w:sz w:val="28"/>
        </w:rPr>
        <w:t>распознавать христианскую символику, объяснять своими словами её смысл (православный крест) и значение в православной культуре;</w:t>
      </w:r>
    </w:p>
    <w:p>
      <w:pPr>
        <w:numPr>
          <w:ilvl w:val="0"/>
          <w:numId w:val="9"/>
        </w:numPr>
        <w:spacing w:before="0" w:after="0" w:line="264"/>
        <w:jc w:val="both"/>
      </w:pPr>
      <w:r>
        <w:rPr>
          <w:rFonts w:ascii="Times New Roman" w:hAnsi="Times New Roman"/>
          <w:b w:val="false"/>
          <w:i w:val="false"/>
          <w:color w:val="000000"/>
          <w:sz w:val="28"/>
        </w:rPr>
        <w:t>рассказывать о художественной культуре в православной традиции, об иконописи; выделять и объяснять особенности икон в сравнении с картинами;</w:t>
      </w:r>
    </w:p>
    <w:p>
      <w:pPr>
        <w:numPr>
          <w:ilvl w:val="0"/>
          <w:numId w:val="9"/>
        </w:numPr>
        <w:spacing w:before="0" w:after="0" w:line="264"/>
        <w:jc w:val="both"/>
      </w:pPr>
      <w:r>
        <w:rPr>
          <w:rFonts w:ascii="Times New Roman" w:hAnsi="Times New Roman"/>
          <w:b w:val="false"/>
          <w:i w:val="false"/>
          <w:color w:val="000000"/>
          <w:sz w:val="28"/>
        </w:rPr>
        <w:t>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pPr>
        <w:numPr>
          <w:ilvl w:val="0"/>
          <w:numId w:val="9"/>
        </w:numPr>
        <w:spacing w:before="0" w:after="0" w:line="264"/>
        <w:jc w:val="both"/>
      </w:pPr>
      <w:r>
        <w:rPr>
          <w:rFonts w:ascii="Times New Roman" w:hAnsi="Times New Roman"/>
          <w:b w:val="false"/>
          <w:i w:val="false"/>
          <w:color w:val="000000"/>
          <w:sz w:val="28"/>
        </w:rPr>
        <w:t>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pPr>
        <w:numPr>
          <w:ilvl w:val="0"/>
          <w:numId w:val="9"/>
        </w:numPr>
        <w:spacing w:before="0" w:after="0" w:line="264"/>
        <w:jc w:val="both"/>
      </w:pPr>
      <w:r>
        <w:rPr>
          <w:rFonts w:ascii="Times New Roman" w:hAnsi="Times New Roman"/>
          <w:b w:val="false"/>
          <w:i w:val="false"/>
          <w:color w:val="000000"/>
          <w:sz w:val="28"/>
        </w:rPr>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pPr>
        <w:numPr>
          <w:ilvl w:val="0"/>
          <w:numId w:val="9"/>
        </w:numPr>
        <w:spacing w:before="0" w:after="0" w:line="264"/>
        <w:jc w:val="both"/>
      </w:pPr>
      <w:r>
        <w:rPr>
          <w:rFonts w:ascii="Times New Roman" w:hAnsi="Times New Roman"/>
          <w:b w:val="false"/>
          <w:i w:val="false"/>
          <w:color w:val="000000"/>
          <w:sz w:val="28"/>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pPr>
        <w:numPr>
          <w:ilvl w:val="0"/>
          <w:numId w:val="9"/>
        </w:numPr>
        <w:spacing w:before="0" w:after="0" w:line="264"/>
        <w:jc w:val="both"/>
      </w:pPr>
      <w:r>
        <w:rPr>
          <w:rFonts w:ascii="Times New Roman" w:hAnsi="Times New Roman"/>
          <w:b w:val="false"/>
          <w:i w:val="false"/>
          <w:color w:val="000000"/>
          <w:sz w:val="28"/>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pPr>
        <w:numPr>
          <w:ilvl w:val="0"/>
          <w:numId w:val="9"/>
        </w:numPr>
        <w:spacing w:before="0" w:after="0" w:line="264"/>
        <w:jc w:val="both"/>
      </w:pPr>
      <w:r>
        <w:rPr>
          <w:rFonts w:ascii="Times New Roman" w:hAnsi="Times New Roman"/>
          <w:b w:val="false"/>
          <w:i w:val="false"/>
          <w:color w:val="000000"/>
          <w:sz w:val="28"/>
        </w:rPr>
        <w:t>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pPr>
        <w:spacing w:before="0" w:after="0" w:line="264"/>
        <w:ind w:firstLine="600"/>
        <w:jc w:val="both"/>
      </w:pPr>
      <w:r>
        <w:rPr>
          <w:rFonts w:ascii="Times New Roman" w:hAnsi="Times New Roman"/>
          <w:b w:val="false"/>
          <w:i w:val="false"/>
          <w:color w:val="000000"/>
          <w:sz w:val="28"/>
        </w:rPr>
        <w:t>Предметные результаты освоения образовательной программы модуля «Основы исламской культуры» должны отражать сформированность умений:</w:t>
      </w:r>
    </w:p>
    <w:p>
      <w:pPr>
        <w:numPr>
          <w:ilvl w:val="0"/>
          <w:numId w:val="10"/>
        </w:numPr>
        <w:spacing w:before="0" w:after="0" w:line="264"/>
        <w:jc w:val="both"/>
      </w:pPr>
      <w:r>
        <w:rPr>
          <w:rFonts w:ascii="Times New Roman" w:hAnsi="Times New Roman"/>
          <w:b w:val="false"/>
          <w:i w:val="false"/>
          <w:color w:val="000000"/>
          <w:sz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pPr>
        <w:numPr>
          <w:ilvl w:val="0"/>
          <w:numId w:val="10"/>
        </w:numPr>
        <w:spacing w:before="0" w:after="0" w:line="264"/>
        <w:jc w:val="both"/>
      </w:pPr>
      <w:r>
        <w:rPr>
          <w:rFonts w:ascii="Times New Roman" w:hAnsi="Times New Roman"/>
          <w:b w:val="false"/>
          <w:i w:val="false"/>
          <w:color w:val="000000"/>
          <w:sz w:val="28"/>
        </w:rPr>
        <w:t>выражать своими словами понимание значимости нравственного совершенствования и роли в этом личных усилий человека, приводить примеры;</w:t>
      </w:r>
    </w:p>
    <w:p>
      <w:pPr>
        <w:numPr>
          <w:ilvl w:val="0"/>
          <w:numId w:val="10"/>
        </w:numPr>
        <w:spacing w:before="0" w:after="0" w:line="264"/>
        <w:jc w:val="both"/>
      </w:pPr>
      <w:r>
        <w:rPr>
          <w:rFonts w:ascii="Times New Roman" w:hAnsi="Times New Roman"/>
          <w:b w:val="false"/>
          <w:i w:val="false"/>
          <w:color w:val="000000"/>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pPr>
        <w:numPr>
          <w:ilvl w:val="0"/>
          <w:numId w:val="10"/>
        </w:numPr>
        <w:spacing w:before="0" w:after="0" w:line="264"/>
        <w:jc w:val="both"/>
      </w:pPr>
      <w:r>
        <w:rPr>
          <w:rFonts w:ascii="Times New Roman" w:hAnsi="Times New Roman"/>
          <w:b w:val="false"/>
          <w:i w:val="false"/>
          <w:color w:val="000000"/>
          <w:sz w:val="28"/>
        </w:rPr>
        <w:t>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pPr>
        <w:numPr>
          <w:ilvl w:val="0"/>
          <w:numId w:val="10"/>
        </w:numPr>
        <w:spacing w:before="0" w:after="0" w:line="264"/>
        <w:jc w:val="both"/>
      </w:pPr>
      <w:r>
        <w:rPr>
          <w:rFonts w:ascii="Times New Roman" w:hAnsi="Times New Roman"/>
          <w:b w:val="false"/>
          <w:i w:val="false"/>
          <w:color w:val="000000"/>
          <w:sz w:val="28"/>
        </w:rPr>
        <w:t>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
    <w:p>
      <w:pPr>
        <w:numPr>
          <w:ilvl w:val="0"/>
          <w:numId w:val="10"/>
        </w:numPr>
        <w:spacing w:before="0" w:after="0" w:line="264"/>
        <w:jc w:val="both"/>
      </w:pPr>
      <w:r>
        <w:rPr>
          <w:rFonts w:ascii="Times New Roman" w:hAnsi="Times New Roman"/>
          <w:b w:val="false"/>
          <w:i w:val="false"/>
          <w:color w:val="000000"/>
          <w:sz w:val="28"/>
        </w:rPr>
        <w:t>первоначальный опыт осмысления и нравственной оценки поступков, поведения (своих и других людей) с позиций исламской этики;</w:t>
      </w:r>
    </w:p>
    <w:p>
      <w:pPr>
        <w:numPr>
          <w:ilvl w:val="0"/>
          <w:numId w:val="10"/>
        </w:numPr>
        <w:spacing w:before="0" w:after="0" w:line="264"/>
        <w:jc w:val="both"/>
      </w:pPr>
      <w:r>
        <w:rPr>
          <w:rFonts w:ascii="Times New Roman" w:hAnsi="Times New Roman"/>
          <w:b w:val="false"/>
          <w:i w:val="false"/>
          <w:color w:val="000000"/>
          <w:sz w:val="28"/>
        </w:rPr>
        <w:t>раскрывать своими словами первоначальные представления о мировоззрении (картине мира) в исламской культуре, единобожии, вере и её основах;</w:t>
      </w:r>
    </w:p>
    <w:p>
      <w:pPr>
        <w:numPr>
          <w:ilvl w:val="0"/>
          <w:numId w:val="10"/>
        </w:numPr>
        <w:spacing w:before="0" w:after="0" w:line="264"/>
        <w:jc w:val="both"/>
      </w:pPr>
      <w:r>
        <w:rPr>
          <w:rFonts w:ascii="Times New Roman" w:hAnsi="Times New Roman"/>
          <w:b w:val="false"/>
          <w:i w:val="false"/>
          <w:color w:val="000000"/>
          <w:sz w:val="28"/>
        </w:rPr>
        <w:t>рассказывать о Священном Коране и сунне – примерах из жизни пророка Мухаммада; о праведных предках, о ритуальной практике в исламе (намаз, хадж, пост, закят, дуа, зикр);</w:t>
      </w:r>
    </w:p>
    <w:p>
      <w:pPr>
        <w:numPr>
          <w:ilvl w:val="0"/>
          <w:numId w:val="10"/>
        </w:numPr>
        <w:spacing w:before="0" w:after="0" w:line="264"/>
        <w:jc w:val="both"/>
      </w:pPr>
      <w:r>
        <w:rPr>
          <w:rFonts w:ascii="Times New Roman" w:hAnsi="Times New Roman"/>
          <w:b w:val="false"/>
          <w:i w:val="false"/>
          <w:color w:val="000000"/>
          <w:sz w:val="28"/>
        </w:rPr>
        <w:t>рассказывать о назначении и устройстве мечети (минбар, михраб), нормах поведения в мечети, общения с верующими и служителями ислама;</w:t>
      </w:r>
    </w:p>
    <w:p>
      <w:pPr>
        <w:numPr>
          <w:ilvl w:val="0"/>
          <w:numId w:val="10"/>
        </w:numPr>
        <w:spacing w:before="0" w:after="0" w:line="264"/>
        <w:jc w:val="both"/>
      </w:pPr>
      <w:r>
        <w:rPr>
          <w:rFonts w:ascii="Times New Roman" w:hAnsi="Times New Roman"/>
          <w:b w:val="false"/>
          <w:i w:val="false"/>
          <w:color w:val="000000"/>
          <w:sz w:val="28"/>
        </w:rPr>
        <w:t>рассказывать о праздниках в исламе (Ураза-байрам, Курбан-байрам, Маулид);</w:t>
      </w:r>
    </w:p>
    <w:p>
      <w:pPr>
        <w:numPr>
          <w:ilvl w:val="0"/>
          <w:numId w:val="10"/>
        </w:numPr>
        <w:spacing w:before="0" w:after="0" w:line="264"/>
        <w:jc w:val="both"/>
      </w:pPr>
      <w:r>
        <w:rPr>
          <w:rFonts w:ascii="Times New Roman" w:hAnsi="Times New Roman"/>
          <w:b w:val="false"/>
          <w:i w:val="false"/>
          <w:color w:val="000000"/>
          <w:sz w:val="28"/>
        </w:rPr>
        <w:t>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старшим по возрасту, предкам; норм отношений с дальними родственниками, соседями; исламских семейных ценностей;</w:t>
      </w:r>
    </w:p>
    <w:p>
      <w:pPr>
        <w:numPr>
          <w:ilvl w:val="0"/>
          <w:numId w:val="10"/>
        </w:numPr>
        <w:spacing w:before="0" w:after="0" w:line="264"/>
        <w:jc w:val="both"/>
      </w:pPr>
      <w:r>
        <w:rPr>
          <w:rFonts w:ascii="Times New Roman" w:hAnsi="Times New Roman"/>
          <w:b w:val="false"/>
          <w:i w:val="false"/>
          <w:color w:val="000000"/>
          <w:sz w:val="28"/>
        </w:rPr>
        <w:t>распознавать исламскую символику, объяснять своими словами её смысл и охарактеризовать назначение исламского орнамента;</w:t>
      </w:r>
    </w:p>
    <w:p>
      <w:pPr>
        <w:numPr>
          <w:ilvl w:val="0"/>
          <w:numId w:val="10"/>
        </w:numPr>
        <w:spacing w:before="0" w:after="0" w:line="264"/>
        <w:jc w:val="both"/>
      </w:pPr>
      <w:r>
        <w:rPr>
          <w:rFonts w:ascii="Times New Roman" w:hAnsi="Times New Roman"/>
          <w:b w:val="false"/>
          <w:i w:val="false"/>
          <w:color w:val="000000"/>
          <w:sz w:val="28"/>
        </w:rPr>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pPr>
        <w:numPr>
          <w:ilvl w:val="0"/>
          <w:numId w:val="10"/>
        </w:numPr>
        <w:spacing w:before="0" w:after="0" w:line="264"/>
        <w:jc w:val="both"/>
      </w:pPr>
      <w:r>
        <w:rPr>
          <w:rFonts w:ascii="Times New Roman" w:hAnsi="Times New Roman"/>
          <w:b w:val="false"/>
          <w:i w:val="false"/>
          <w:color w:val="000000"/>
          <w:sz w:val="28"/>
        </w:rPr>
        <w:t>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pPr>
        <w:numPr>
          <w:ilvl w:val="0"/>
          <w:numId w:val="10"/>
        </w:numPr>
        <w:spacing w:before="0" w:after="0" w:line="264"/>
        <w:jc w:val="both"/>
      </w:pPr>
      <w:r>
        <w:rPr>
          <w:rFonts w:ascii="Times New Roman" w:hAnsi="Times New Roman"/>
          <w:b w:val="false"/>
          <w:i w:val="false"/>
          <w:color w:val="000000"/>
          <w:sz w:val="28"/>
        </w:rPr>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pPr>
        <w:numPr>
          <w:ilvl w:val="0"/>
          <w:numId w:val="10"/>
        </w:numPr>
        <w:spacing w:before="0" w:after="0" w:line="264"/>
        <w:jc w:val="both"/>
      </w:pPr>
      <w:r>
        <w:rPr>
          <w:rFonts w:ascii="Times New Roman" w:hAnsi="Times New Roman"/>
          <w:b w:val="false"/>
          <w:i w:val="false"/>
          <w:color w:val="000000"/>
          <w:sz w:val="28"/>
        </w:rPr>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pPr>
        <w:numPr>
          <w:ilvl w:val="0"/>
          <w:numId w:val="10"/>
        </w:numPr>
        <w:spacing w:before="0" w:after="0" w:line="264"/>
        <w:jc w:val="both"/>
      </w:pPr>
      <w:r>
        <w:rPr>
          <w:rFonts w:ascii="Times New Roman" w:hAnsi="Times New Roman"/>
          <w:b w:val="false"/>
          <w:i w:val="false"/>
          <w:color w:val="000000"/>
          <w:sz w:val="28"/>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pPr>
        <w:numPr>
          <w:ilvl w:val="0"/>
          <w:numId w:val="10"/>
        </w:numPr>
        <w:spacing w:before="0" w:after="0" w:line="264"/>
        <w:jc w:val="both"/>
      </w:pPr>
      <w:r>
        <w:rPr>
          <w:rFonts w:ascii="Times New Roman" w:hAnsi="Times New Roman"/>
          <w:b w:val="false"/>
          <w:i w:val="false"/>
          <w:color w:val="000000"/>
          <w:sz w:val="28"/>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pPr>
        <w:numPr>
          <w:ilvl w:val="0"/>
          <w:numId w:val="10"/>
        </w:numPr>
        <w:spacing w:before="0" w:after="0" w:line="264"/>
        <w:jc w:val="both"/>
      </w:pPr>
      <w:r>
        <w:rPr>
          <w:rFonts w:ascii="Times New Roman" w:hAnsi="Times New Roman"/>
          <w:b w:val="false"/>
          <w:i w:val="false"/>
          <w:color w:val="000000"/>
          <w:sz w:val="28"/>
        </w:rPr>
        <w:t>выражать своими словами понимание человеческого достоинства, ценности человеческой жизни в исламской духовно-нравственной культуре, традиции.</w:t>
      </w:r>
    </w:p>
    <w:p>
      <w:pPr>
        <w:spacing w:before="0" w:after="0" w:line="264"/>
        <w:ind w:firstLine="600"/>
        <w:jc w:val="both"/>
      </w:pPr>
      <w:r>
        <w:rPr>
          <w:rFonts w:ascii="Times New Roman" w:hAnsi="Times New Roman"/>
          <w:b w:val="false"/>
          <w:i w:val="false"/>
          <w:color w:val="000000"/>
          <w:sz w:val="28"/>
        </w:rPr>
        <w:t>Предметные результаты освоения образовательной программы модуля «Основы буддийской культуры» должны отражать сформированность умений:</w:t>
      </w:r>
    </w:p>
    <w:p>
      <w:pPr>
        <w:numPr>
          <w:ilvl w:val="0"/>
          <w:numId w:val="11"/>
        </w:numPr>
        <w:spacing w:before="0" w:after="0" w:line="264"/>
        <w:jc w:val="both"/>
      </w:pPr>
      <w:r>
        <w:rPr>
          <w:rFonts w:ascii="Times New Roman" w:hAnsi="Times New Roman"/>
          <w:b w:val="false"/>
          <w:i w:val="false"/>
          <w:color w:val="000000"/>
          <w:sz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pPr>
        <w:numPr>
          <w:ilvl w:val="0"/>
          <w:numId w:val="11"/>
        </w:numPr>
        <w:spacing w:before="0" w:after="0" w:line="264"/>
        <w:jc w:val="both"/>
      </w:pPr>
      <w:r>
        <w:rPr>
          <w:rFonts w:ascii="Times New Roman" w:hAnsi="Times New Roman"/>
          <w:b w:val="false"/>
          <w:i w:val="false"/>
          <w:color w:val="000000"/>
          <w:sz w:val="28"/>
        </w:rPr>
        <w:t>выражать своими словами понимание значимости нравственного самосовершенствования и роли в этом личных усилий человека, приводить примеры;</w:t>
      </w:r>
    </w:p>
    <w:p>
      <w:pPr>
        <w:numPr>
          <w:ilvl w:val="0"/>
          <w:numId w:val="11"/>
        </w:numPr>
        <w:spacing w:before="0" w:after="0" w:line="264"/>
        <w:jc w:val="both"/>
      </w:pPr>
      <w:r>
        <w:rPr>
          <w:rFonts w:ascii="Times New Roman" w:hAnsi="Times New Roman"/>
          <w:b w:val="false"/>
          <w:i w:val="false"/>
          <w:color w:val="000000"/>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pPr>
        <w:numPr>
          <w:ilvl w:val="0"/>
          <w:numId w:val="11"/>
        </w:numPr>
        <w:spacing w:before="0" w:after="0" w:line="264"/>
        <w:jc w:val="both"/>
      </w:pPr>
      <w:r>
        <w:rPr>
          <w:rFonts w:ascii="Times New Roman" w:hAnsi="Times New Roman"/>
          <w:b w:val="false"/>
          <w:i w:val="false"/>
          <w:color w:val="000000"/>
          <w:sz w:val="28"/>
        </w:rPr>
        <w:t>рассказывать о нравственных заповедях, нормах буддийской религиозной морали, их значении в выстраивании отношений в семье, между людьми, в общении и деятельности;</w:t>
      </w:r>
    </w:p>
    <w:p>
      <w:pPr>
        <w:numPr>
          <w:ilvl w:val="0"/>
          <w:numId w:val="11"/>
        </w:numPr>
        <w:spacing w:before="0" w:after="0" w:line="264"/>
        <w:jc w:val="both"/>
      </w:pPr>
      <w:r>
        <w:rPr>
          <w:rFonts w:ascii="Times New Roman" w:hAnsi="Times New Roman"/>
          <w:b w:val="false"/>
          <w:i w:val="false"/>
          <w:color w:val="000000"/>
          <w:sz w:val="28"/>
        </w:rPr>
        <w:t>раскрывать основное содержание нравственных категорий в буддийской культуре, традиции (сострадание, милосердие, любовь, ответственность, благие и неблагие деяния, освобождение, борьба с неведением, уверенность в себе, постоянство перемен, внимательность); основных идей (учения) Будды о сущности 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
    <w:p>
      <w:pPr>
        <w:numPr>
          <w:ilvl w:val="0"/>
          <w:numId w:val="11"/>
        </w:numPr>
        <w:spacing w:before="0" w:after="0" w:line="264"/>
        <w:jc w:val="both"/>
      </w:pPr>
      <w:r>
        <w:rPr>
          <w:rFonts w:ascii="Times New Roman" w:hAnsi="Times New Roman"/>
          <w:b w:val="false"/>
          <w:i w:val="false"/>
          <w:color w:val="000000"/>
          <w:sz w:val="28"/>
        </w:rPr>
        <w:t>первоначальный опыт осмысления и нравственной оценки поступков, поведения (своих и других людей) с позиций буддийской этики;</w:t>
      </w:r>
    </w:p>
    <w:p>
      <w:pPr>
        <w:numPr>
          <w:ilvl w:val="0"/>
          <w:numId w:val="11"/>
        </w:numPr>
        <w:spacing w:before="0" w:after="0" w:line="264"/>
        <w:jc w:val="both"/>
      </w:pPr>
      <w:r>
        <w:rPr>
          <w:rFonts w:ascii="Times New Roman" w:hAnsi="Times New Roman"/>
          <w:b w:val="false"/>
          <w:i w:val="false"/>
          <w:color w:val="000000"/>
          <w:sz w:val="28"/>
        </w:rPr>
        <w:t>раскрывать своими словами первоначальные представления о мировоззрении (картине мира) в буддийской культуре, учении о Будде (буддах), бодхисаттвах, Вселенной, человеке, обществе, сангхе, сансаре и нирване; понимание ценности любой формы жизни как связанной с ценностью человеческой жизни и бытия;</w:t>
      </w:r>
    </w:p>
    <w:p>
      <w:pPr>
        <w:numPr>
          <w:ilvl w:val="0"/>
          <w:numId w:val="11"/>
        </w:numPr>
        <w:spacing w:before="0" w:after="0" w:line="264"/>
        <w:jc w:val="both"/>
      </w:pPr>
      <w:r>
        <w:rPr>
          <w:rFonts w:ascii="Times New Roman" w:hAnsi="Times New Roman"/>
          <w:b w:val="false"/>
          <w:i w:val="false"/>
          <w:color w:val="000000"/>
          <w:sz w:val="28"/>
        </w:rPr>
        <w:t>рассказывать о буддийских писаниях, ламах, службах; смысле принятия, восьмеричном пути и карме;</w:t>
      </w:r>
    </w:p>
    <w:p>
      <w:pPr>
        <w:numPr>
          <w:ilvl w:val="0"/>
          <w:numId w:val="11"/>
        </w:numPr>
        <w:spacing w:before="0" w:after="0" w:line="264"/>
        <w:jc w:val="both"/>
      </w:pPr>
      <w:r>
        <w:rPr>
          <w:rFonts w:ascii="Times New Roman" w:hAnsi="Times New Roman"/>
          <w:b w:val="false"/>
          <w:i w:val="false"/>
          <w:color w:val="000000"/>
          <w:sz w:val="28"/>
        </w:rPr>
        <w:t>рассказывать о назначении и устройстве буддийского храма, нормах поведения в храме, общения с мирскими последователями и ламами;</w:t>
      </w:r>
    </w:p>
    <w:p>
      <w:pPr>
        <w:numPr>
          <w:ilvl w:val="0"/>
          <w:numId w:val="11"/>
        </w:numPr>
        <w:spacing w:before="0" w:after="0" w:line="264"/>
        <w:jc w:val="both"/>
      </w:pPr>
      <w:r>
        <w:rPr>
          <w:rFonts w:ascii="Times New Roman" w:hAnsi="Times New Roman"/>
          <w:b w:val="false"/>
          <w:i w:val="false"/>
          <w:color w:val="000000"/>
          <w:sz w:val="28"/>
        </w:rPr>
        <w:t>рассказывать о праздниках в буддизме, аскезе;</w:t>
      </w:r>
    </w:p>
    <w:p>
      <w:pPr>
        <w:numPr>
          <w:ilvl w:val="0"/>
          <w:numId w:val="11"/>
        </w:numPr>
        <w:spacing w:before="0" w:after="0" w:line="264"/>
        <w:jc w:val="both"/>
      </w:pPr>
      <w:r>
        <w:rPr>
          <w:rFonts w:ascii="Times New Roman" w:hAnsi="Times New Roman"/>
          <w:b w:val="false"/>
          <w:i w:val="false"/>
          <w:color w:val="000000"/>
          <w:sz w:val="28"/>
        </w:rPr>
        <w:t>раскрывать основное содержание норм отношений в буддийской семье, обязанностей и ответственности членов семьи, отношении детей к отцу, матери, братьям и сёстрам, старшим по возрасту, предкам; буддийских семейных ценностей;</w:t>
      </w:r>
    </w:p>
    <w:p>
      <w:pPr>
        <w:numPr>
          <w:ilvl w:val="0"/>
          <w:numId w:val="11"/>
        </w:numPr>
        <w:spacing w:before="0" w:after="0" w:line="264"/>
        <w:jc w:val="both"/>
      </w:pPr>
      <w:r>
        <w:rPr>
          <w:rFonts w:ascii="Times New Roman" w:hAnsi="Times New Roman"/>
          <w:b w:val="false"/>
          <w:i w:val="false"/>
          <w:color w:val="000000"/>
          <w:sz w:val="28"/>
        </w:rPr>
        <w:t>распознавать буддийскую символику, объяснять своими словами её смысл и значение в буддийской культуре;</w:t>
      </w:r>
    </w:p>
    <w:p>
      <w:pPr>
        <w:numPr>
          <w:ilvl w:val="0"/>
          <w:numId w:val="11"/>
        </w:numPr>
        <w:spacing w:before="0" w:after="0" w:line="264"/>
        <w:jc w:val="both"/>
      </w:pPr>
      <w:r>
        <w:rPr>
          <w:rFonts w:ascii="Times New Roman" w:hAnsi="Times New Roman"/>
          <w:b w:val="false"/>
          <w:i w:val="false"/>
          <w:color w:val="000000"/>
          <w:sz w:val="28"/>
        </w:rPr>
        <w:t>рассказывать о художественной культуре в буддийской традиции;</w:t>
      </w:r>
    </w:p>
    <w:p>
      <w:pPr>
        <w:numPr>
          <w:ilvl w:val="0"/>
          <w:numId w:val="11"/>
        </w:numPr>
        <w:spacing w:before="0" w:after="0" w:line="264"/>
        <w:jc w:val="both"/>
      </w:pPr>
      <w:r>
        <w:rPr>
          <w:rFonts w:ascii="Times New Roman" w:hAnsi="Times New Roman"/>
          <w:b w:val="false"/>
          <w:i w:val="false"/>
          <w:color w:val="000000"/>
          <w:sz w:val="28"/>
        </w:rPr>
        <w:t>излагать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pPr>
        <w:numPr>
          <w:ilvl w:val="0"/>
          <w:numId w:val="11"/>
        </w:numPr>
        <w:spacing w:before="0" w:after="0" w:line="264"/>
        <w:jc w:val="both"/>
      </w:pPr>
      <w:r>
        <w:rPr>
          <w:rFonts w:ascii="Times New Roman" w:hAnsi="Times New Roman"/>
          <w:b w:val="false"/>
          <w:i w:val="false"/>
          <w:color w:val="000000"/>
          <w:sz w:val="28"/>
        </w:rPr>
        <w:t>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pPr>
        <w:numPr>
          <w:ilvl w:val="0"/>
          <w:numId w:val="11"/>
        </w:numPr>
        <w:spacing w:before="0" w:after="0" w:line="264"/>
        <w:jc w:val="both"/>
      </w:pPr>
      <w:r>
        <w:rPr>
          <w:rFonts w:ascii="Times New Roman" w:hAnsi="Times New Roman"/>
          <w:b w:val="false"/>
          <w:i w:val="false"/>
          <w:color w:val="000000"/>
          <w:sz w:val="28"/>
        </w:rPr>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pPr>
        <w:numPr>
          <w:ilvl w:val="0"/>
          <w:numId w:val="11"/>
        </w:numPr>
        <w:spacing w:before="0" w:after="0" w:line="264"/>
        <w:jc w:val="both"/>
      </w:pPr>
      <w:r>
        <w:rPr>
          <w:rFonts w:ascii="Times New Roman" w:hAnsi="Times New Roman"/>
          <w:b w:val="false"/>
          <w:i w:val="false"/>
          <w:color w:val="000000"/>
          <w:sz w:val="28"/>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pPr>
        <w:numPr>
          <w:ilvl w:val="0"/>
          <w:numId w:val="11"/>
        </w:numPr>
        <w:spacing w:before="0" w:after="0" w:line="264"/>
        <w:jc w:val="both"/>
      </w:pPr>
      <w:r>
        <w:rPr>
          <w:rFonts w:ascii="Times New Roman" w:hAnsi="Times New Roman"/>
          <w:b w:val="false"/>
          <w:i w:val="false"/>
          <w:color w:val="000000"/>
          <w:sz w:val="28"/>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pPr>
        <w:numPr>
          <w:ilvl w:val="0"/>
          <w:numId w:val="11"/>
        </w:numPr>
        <w:spacing w:before="0" w:after="0" w:line="264"/>
        <w:jc w:val="both"/>
      </w:pPr>
      <w:r>
        <w:rPr>
          <w:rFonts w:ascii="Times New Roman" w:hAnsi="Times New Roman"/>
          <w:b w:val="false"/>
          <w:i w:val="false"/>
          <w:color w:val="000000"/>
          <w:sz w:val="28"/>
        </w:rPr>
        <w:t>выражать своими словами понимание человеческого достоинства, ценности человеческой жизни в буддийской духовно-нравственной культуре, традиции.</w:t>
      </w:r>
    </w:p>
    <w:p>
      <w:pPr>
        <w:spacing w:before="0" w:after="0" w:line="264"/>
        <w:ind w:firstLine="600"/>
        <w:jc w:val="both"/>
      </w:pPr>
      <w:r>
        <w:rPr>
          <w:rFonts w:ascii="Times New Roman" w:hAnsi="Times New Roman"/>
          <w:b w:val="false"/>
          <w:i w:val="false"/>
          <w:color w:val="000000"/>
          <w:sz w:val="28"/>
        </w:rPr>
        <w:t>Предметные результаты освоения образовательной программы модуля «Основы иудейской культуры» должны отражать сформированность умений:</w:t>
      </w:r>
    </w:p>
    <w:p>
      <w:pPr>
        <w:numPr>
          <w:ilvl w:val="0"/>
          <w:numId w:val="12"/>
        </w:numPr>
        <w:spacing w:before="0" w:after="0" w:line="264"/>
        <w:jc w:val="both"/>
      </w:pPr>
      <w:r>
        <w:rPr>
          <w:rFonts w:ascii="Times New Roman" w:hAnsi="Times New Roman"/>
          <w:b w:val="false"/>
          <w:i w:val="false"/>
          <w:color w:val="000000"/>
          <w:sz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pPr>
        <w:numPr>
          <w:ilvl w:val="0"/>
          <w:numId w:val="12"/>
        </w:numPr>
        <w:spacing w:before="0" w:after="0" w:line="264"/>
        <w:jc w:val="both"/>
      </w:pPr>
      <w:r>
        <w:rPr>
          <w:rFonts w:ascii="Times New Roman" w:hAnsi="Times New Roman"/>
          <w:b w:val="false"/>
          <w:i w:val="false"/>
          <w:color w:val="000000"/>
          <w:sz w:val="28"/>
        </w:rPr>
        <w:t>выражать своими словами понимание значимости нравственного совершенствования и роли в этом личных усилий человека, приводить примеры;</w:t>
      </w:r>
    </w:p>
    <w:p>
      <w:pPr>
        <w:numPr>
          <w:ilvl w:val="0"/>
          <w:numId w:val="12"/>
        </w:numPr>
        <w:spacing w:before="0" w:after="0" w:line="264"/>
        <w:jc w:val="both"/>
      </w:pPr>
      <w:r>
        <w:rPr>
          <w:rFonts w:ascii="Times New Roman" w:hAnsi="Times New Roman"/>
          <w:b w:val="false"/>
          <w:i w:val="false"/>
          <w:color w:val="000000"/>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pPr>
        <w:numPr>
          <w:ilvl w:val="0"/>
          <w:numId w:val="12"/>
        </w:numPr>
        <w:spacing w:before="0" w:after="0" w:line="264"/>
        <w:jc w:val="both"/>
      </w:pPr>
      <w:r>
        <w:rPr>
          <w:rFonts w:ascii="Times New Roman" w:hAnsi="Times New Roman"/>
          <w:b w:val="false"/>
          <w:i w:val="false"/>
          <w:color w:val="000000"/>
          <w:sz w:val="28"/>
        </w:rPr>
        <w:t>рассказывать о нравственных заповедях, нормах иудейской морали, их значении в выстраивании отношений в семье, между людьми, в общении и деятельности;</w:t>
      </w:r>
    </w:p>
    <w:p>
      <w:pPr>
        <w:numPr>
          <w:ilvl w:val="0"/>
          <w:numId w:val="12"/>
        </w:numPr>
        <w:spacing w:before="0" w:after="0" w:line="264"/>
        <w:jc w:val="both"/>
      </w:pPr>
      <w:r>
        <w:rPr>
          <w:rFonts w:ascii="Times New Roman" w:hAnsi="Times New Roman"/>
          <w:b w:val="false"/>
          <w:i w:val="false"/>
          <w:color w:val="000000"/>
          <w:sz w:val="28"/>
        </w:rPr>
        <w:t>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
    <w:p>
      <w:pPr>
        <w:numPr>
          <w:ilvl w:val="0"/>
          <w:numId w:val="12"/>
        </w:numPr>
        <w:spacing w:before="0" w:after="0" w:line="264"/>
        <w:jc w:val="both"/>
      </w:pPr>
      <w:r>
        <w:rPr>
          <w:rFonts w:ascii="Times New Roman" w:hAnsi="Times New Roman"/>
          <w:b w:val="false"/>
          <w:i w:val="false"/>
          <w:color w:val="000000"/>
          <w:sz w:val="28"/>
        </w:rPr>
        <w:t>первоначальный опыт осмысления и нравственной оценки поступков, поведения (своих и других людей) с позиций иудейской этики;</w:t>
      </w:r>
    </w:p>
    <w:p>
      <w:pPr>
        <w:numPr>
          <w:ilvl w:val="0"/>
          <w:numId w:val="12"/>
        </w:numPr>
        <w:spacing w:before="0" w:after="0" w:line="264"/>
        <w:jc w:val="both"/>
      </w:pPr>
      <w:r>
        <w:rPr>
          <w:rFonts w:ascii="Times New Roman" w:hAnsi="Times New Roman"/>
          <w:b w:val="false"/>
          <w:i w:val="false"/>
          <w:color w:val="000000"/>
          <w:sz w:val="28"/>
        </w:rPr>
        <w:t>раскрывать своими словами первоначальные представления о мировоззрении (картине мира) в иудаизме, учение о единобожии, об основных принципах иудаизма;</w:t>
      </w:r>
    </w:p>
    <w:p>
      <w:pPr>
        <w:numPr>
          <w:ilvl w:val="0"/>
          <w:numId w:val="12"/>
        </w:numPr>
        <w:spacing w:before="0" w:after="0" w:line="264"/>
        <w:jc w:val="both"/>
      </w:pPr>
      <w:r>
        <w:rPr>
          <w:rFonts w:ascii="Times New Roman" w:hAnsi="Times New Roman"/>
          <w:b w:val="false"/>
          <w:i w:val="false"/>
          <w:color w:val="000000"/>
          <w:sz w:val="28"/>
        </w:rPr>
        <w:t>рассказывать о священных текстах иудаизма – Торе и Танахе, о Талмуде, произведениях выдающихся деятелей иудаизма, богослужениях, молитвах;</w:t>
      </w:r>
    </w:p>
    <w:p>
      <w:pPr>
        <w:numPr>
          <w:ilvl w:val="0"/>
          <w:numId w:val="12"/>
        </w:numPr>
        <w:spacing w:before="0" w:after="0" w:line="264"/>
        <w:jc w:val="both"/>
      </w:pPr>
      <w:r>
        <w:rPr>
          <w:rFonts w:ascii="Times New Roman" w:hAnsi="Times New Roman"/>
          <w:b w:val="false"/>
          <w:i w:val="false"/>
          <w:color w:val="000000"/>
          <w:sz w:val="28"/>
        </w:rPr>
        <w:t>рассказывать о назначении и устройстве синагоги, о раввинах, нормах поведения в синагоге, общения с мирянами и раввинами;</w:t>
      </w:r>
    </w:p>
    <w:p>
      <w:pPr>
        <w:numPr>
          <w:ilvl w:val="0"/>
          <w:numId w:val="12"/>
        </w:numPr>
        <w:spacing w:before="0" w:after="0" w:line="264"/>
        <w:jc w:val="both"/>
      </w:pPr>
      <w:r>
        <w:rPr>
          <w:rFonts w:ascii="Times New Roman" w:hAnsi="Times New Roman"/>
          <w:b w:val="false"/>
          <w:i w:val="false"/>
          <w:color w:val="000000"/>
          <w:sz w:val="28"/>
        </w:rPr>
        <w:t>рассказывать об иудейских праздниках (не менее четырёх, включая Рош-а-Шана, Йом-Киппур, Суккот, Песах), постах, назначении поста;</w:t>
      </w:r>
    </w:p>
    <w:p>
      <w:pPr>
        <w:numPr>
          <w:ilvl w:val="0"/>
          <w:numId w:val="12"/>
        </w:numPr>
        <w:spacing w:before="0" w:after="0" w:line="264"/>
        <w:jc w:val="both"/>
      </w:pPr>
      <w:r>
        <w:rPr>
          <w:rFonts w:ascii="Times New Roman" w:hAnsi="Times New Roman"/>
          <w:b w:val="false"/>
          <w:i w:val="false"/>
          <w:color w:val="000000"/>
          <w:sz w:val="28"/>
        </w:rPr>
        <w:t>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pPr>
        <w:numPr>
          <w:ilvl w:val="0"/>
          <w:numId w:val="12"/>
        </w:numPr>
        <w:spacing w:before="0" w:after="0" w:line="264"/>
        <w:jc w:val="both"/>
      </w:pPr>
      <w:r>
        <w:rPr>
          <w:rFonts w:ascii="Times New Roman" w:hAnsi="Times New Roman"/>
          <w:b w:val="false"/>
          <w:i w:val="false"/>
          <w:color w:val="000000"/>
          <w:sz w:val="28"/>
        </w:rPr>
        <w:t>распознавать иудейскую символику, объяснять своими словами её смысл (магендовид) и значение в еврейской культуре;</w:t>
      </w:r>
    </w:p>
    <w:p>
      <w:pPr>
        <w:numPr>
          <w:ilvl w:val="0"/>
          <w:numId w:val="12"/>
        </w:numPr>
        <w:spacing w:before="0" w:after="0" w:line="264"/>
        <w:jc w:val="both"/>
      </w:pPr>
      <w:r>
        <w:rPr>
          <w:rFonts w:ascii="Times New Roman" w:hAnsi="Times New Roman"/>
          <w:b w:val="false"/>
          <w:i w:val="false"/>
          <w:color w:val="000000"/>
          <w:sz w:val="28"/>
        </w:rPr>
        <w:t>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pPr>
        <w:numPr>
          <w:ilvl w:val="0"/>
          <w:numId w:val="12"/>
        </w:numPr>
        <w:spacing w:before="0" w:after="0" w:line="264"/>
        <w:jc w:val="both"/>
      </w:pPr>
      <w:r>
        <w:rPr>
          <w:rFonts w:ascii="Times New Roman" w:hAnsi="Times New Roman"/>
          <w:b w:val="false"/>
          <w:i w:val="false"/>
          <w:color w:val="000000"/>
          <w:sz w:val="28"/>
        </w:rPr>
        <w:t>излагать основные исторические сведения о появлении иудаизма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pPr>
        <w:numPr>
          <w:ilvl w:val="0"/>
          <w:numId w:val="12"/>
        </w:numPr>
        <w:spacing w:before="0" w:after="0" w:line="264"/>
        <w:jc w:val="both"/>
      </w:pPr>
      <w:r>
        <w:rPr>
          <w:rFonts w:ascii="Times New Roman" w:hAnsi="Times New Roman"/>
          <w:b w:val="false"/>
          <w:i w:val="false"/>
          <w:color w:val="000000"/>
          <w:sz w:val="28"/>
        </w:rPr>
        <w:t>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pPr>
        <w:numPr>
          <w:ilvl w:val="0"/>
          <w:numId w:val="12"/>
        </w:numPr>
        <w:spacing w:before="0" w:after="0" w:line="264"/>
        <w:jc w:val="both"/>
      </w:pPr>
      <w:r>
        <w:rPr>
          <w:rFonts w:ascii="Times New Roman" w:hAnsi="Times New Roman"/>
          <w:b w:val="false"/>
          <w:i w:val="false"/>
          <w:color w:val="000000"/>
          <w:sz w:val="28"/>
        </w:rPr>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pPr>
        <w:numPr>
          <w:ilvl w:val="0"/>
          <w:numId w:val="12"/>
        </w:numPr>
        <w:spacing w:before="0" w:after="0" w:line="264"/>
        <w:jc w:val="both"/>
      </w:pPr>
      <w:r>
        <w:rPr>
          <w:rFonts w:ascii="Times New Roman" w:hAnsi="Times New Roman"/>
          <w:b w:val="false"/>
          <w:i w:val="false"/>
          <w:color w:val="000000"/>
          <w:sz w:val="28"/>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pPr>
        <w:numPr>
          <w:ilvl w:val="0"/>
          <w:numId w:val="12"/>
        </w:numPr>
        <w:spacing w:before="0" w:after="0" w:line="264"/>
        <w:jc w:val="both"/>
      </w:pPr>
      <w:r>
        <w:rPr>
          <w:rFonts w:ascii="Times New Roman" w:hAnsi="Times New Roman"/>
          <w:b w:val="false"/>
          <w:i w:val="false"/>
          <w:color w:val="000000"/>
          <w:sz w:val="28"/>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pPr>
        <w:numPr>
          <w:ilvl w:val="0"/>
          <w:numId w:val="12"/>
        </w:numPr>
        <w:spacing w:before="0" w:after="0" w:line="264"/>
        <w:jc w:val="both"/>
      </w:pPr>
      <w:r>
        <w:rPr>
          <w:rFonts w:ascii="Times New Roman" w:hAnsi="Times New Roman"/>
          <w:b w:val="false"/>
          <w:i w:val="false"/>
          <w:color w:val="000000"/>
          <w:sz w:val="28"/>
        </w:rPr>
        <w:t>выражать своими словами понимание человеческого достоинства, ценности человеческой жизни в иудейской духовно-нравственной культуре, традиции.</w:t>
      </w:r>
    </w:p>
    <w:p>
      <w:pPr>
        <w:spacing w:before="0" w:after="0" w:line="264"/>
        <w:ind w:firstLine="600"/>
        <w:jc w:val="both"/>
      </w:pPr>
      <w:r>
        <w:rPr>
          <w:rFonts w:ascii="Times New Roman" w:hAnsi="Times New Roman"/>
          <w:b w:val="false"/>
          <w:i w:val="false"/>
          <w:color w:val="000000"/>
          <w:sz w:val="28"/>
        </w:rPr>
        <w:t>Предметные результаты освоения образовательной программы модуля «Основы религиозных культур народов России» должны отражать сформированность умений:</w:t>
      </w:r>
    </w:p>
    <w:p>
      <w:pPr>
        <w:numPr>
          <w:ilvl w:val="0"/>
          <w:numId w:val="13"/>
        </w:numPr>
        <w:spacing w:before="0" w:after="0" w:line="264"/>
        <w:jc w:val="both"/>
      </w:pPr>
      <w:r>
        <w:rPr>
          <w:rFonts w:ascii="Times New Roman" w:hAnsi="Times New Roman"/>
          <w:b w:val="false"/>
          <w:i w:val="false"/>
          <w:color w:val="000000"/>
          <w:sz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pPr>
        <w:numPr>
          <w:ilvl w:val="0"/>
          <w:numId w:val="13"/>
        </w:numPr>
        <w:spacing w:before="0" w:after="0" w:line="264"/>
        <w:jc w:val="both"/>
      </w:pPr>
      <w:r>
        <w:rPr>
          <w:rFonts w:ascii="Times New Roman" w:hAnsi="Times New Roman"/>
          <w:b w:val="false"/>
          <w:i w:val="false"/>
          <w:color w:val="000000"/>
          <w:sz w:val="28"/>
        </w:rPr>
        <w:t>выражать своими словами понимание значимости нравственного самосовершенствования и роли в этом личных усилий человека, приводить примеры;</w:t>
      </w:r>
    </w:p>
    <w:p>
      <w:pPr>
        <w:numPr>
          <w:ilvl w:val="0"/>
          <w:numId w:val="13"/>
        </w:numPr>
        <w:spacing w:before="0" w:after="0" w:line="264"/>
        <w:jc w:val="both"/>
      </w:pPr>
      <w:r>
        <w:rPr>
          <w:rFonts w:ascii="Times New Roman" w:hAnsi="Times New Roman"/>
          <w:b w:val="false"/>
          <w:i w:val="false"/>
          <w:color w:val="000000"/>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pPr>
        <w:numPr>
          <w:ilvl w:val="0"/>
          <w:numId w:val="13"/>
        </w:numPr>
        <w:spacing w:before="0" w:after="0" w:line="264"/>
        <w:jc w:val="both"/>
      </w:pPr>
      <w:r>
        <w:rPr>
          <w:rFonts w:ascii="Times New Roman" w:hAnsi="Times New Roman"/>
          <w:b w:val="false"/>
          <w:i w:val="false"/>
          <w:color w:val="000000"/>
          <w:sz w:val="28"/>
        </w:rPr>
        <w:t>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pPr>
        <w:numPr>
          <w:ilvl w:val="0"/>
          <w:numId w:val="13"/>
        </w:numPr>
        <w:spacing w:before="0" w:after="0" w:line="264"/>
        <w:jc w:val="both"/>
      </w:pPr>
      <w:r>
        <w:rPr>
          <w:rFonts w:ascii="Times New Roman" w:hAnsi="Times New Roman"/>
          <w:b w:val="false"/>
          <w:i w:val="false"/>
          <w:color w:val="000000"/>
          <w:sz w:val="28"/>
        </w:rPr>
        <w:t>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
    <w:p>
      <w:pPr>
        <w:numPr>
          <w:ilvl w:val="0"/>
          <w:numId w:val="13"/>
        </w:numPr>
        <w:spacing w:before="0" w:after="0" w:line="264"/>
        <w:jc w:val="both"/>
      </w:pPr>
      <w:r>
        <w:rPr>
          <w:rFonts w:ascii="Times New Roman" w:hAnsi="Times New Roman"/>
          <w:b w:val="false"/>
          <w:i w:val="false"/>
          <w:color w:val="000000"/>
          <w:sz w:val="28"/>
        </w:rPr>
        <w:t>соотносить нравственные формы поведения с нравственными нормами, заповедями в традиционных религиях народов России;</w:t>
      </w:r>
    </w:p>
    <w:p>
      <w:pPr>
        <w:numPr>
          <w:ilvl w:val="0"/>
          <w:numId w:val="13"/>
        </w:numPr>
        <w:spacing w:before="0" w:after="0" w:line="264"/>
        <w:jc w:val="both"/>
      </w:pPr>
      <w:r>
        <w:rPr>
          <w:rFonts w:ascii="Times New Roman" w:hAnsi="Times New Roman"/>
          <w:b w:val="false"/>
          <w:i w:val="false"/>
          <w:color w:val="000000"/>
          <w:sz w:val="28"/>
        </w:rPr>
        <w:t>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pPr>
        <w:numPr>
          <w:ilvl w:val="0"/>
          <w:numId w:val="13"/>
        </w:numPr>
        <w:spacing w:before="0" w:after="0" w:line="264"/>
        <w:jc w:val="both"/>
      </w:pPr>
      <w:r>
        <w:rPr>
          <w:rFonts w:ascii="Times New Roman" w:hAnsi="Times New Roman"/>
          <w:b w:val="false"/>
          <w:i w:val="false"/>
          <w:color w:val="000000"/>
          <w:sz w:val="28"/>
        </w:rPr>
        <w:t>рассказывать о священных писаниях традиционных религий народов России (Библия, Коран, Трипитака (Ганджур), Танах), хранителях предания и служителях религиозного культа (священники, муллы, ламы, раввины), религиозных обрядах, ритуалах, обычаях (1–2 примера);</w:t>
      </w:r>
    </w:p>
    <w:p>
      <w:pPr>
        <w:numPr>
          <w:ilvl w:val="0"/>
          <w:numId w:val="13"/>
        </w:numPr>
        <w:spacing w:before="0" w:after="0" w:line="264"/>
        <w:jc w:val="both"/>
      </w:pPr>
      <w:r>
        <w:rPr>
          <w:rFonts w:ascii="Times New Roman" w:hAnsi="Times New Roman"/>
          <w:b w:val="false"/>
          <w:i w:val="false"/>
          <w:color w:val="000000"/>
          <w:sz w:val="28"/>
        </w:rPr>
        <w:t>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pPr>
        <w:numPr>
          <w:ilvl w:val="0"/>
          <w:numId w:val="13"/>
        </w:numPr>
        <w:spacing w:before="0" w:after="0" w:line="264"/>
        <w:jc w:val="both"/>
      </w:pPr>
      <w:r>
        <w:rPr>
          <w:rFonts w:ascii="Times New Roman" w:hAnsi="Times New Roman"/>
          <w:b w:val="false"/>
          <w:i w:val="false"/>
          <w:color w:val="000000"/>
          <w:sz w:val="28"/>
        </w:rPr>
        <w:t>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pPr>
        <w:numPr>
          <w:ilvl w:val="0"/>
          <w:numId w:val="13"/>
        </w:numPr>
        <w:spacing w:before="0" w:after="0" w:line="264"/>
        <w:jc w:val="both"/>
      </w:pPr>
      <w:r>
        <w:rPr>
          <w:rFonts w:ascii="Times New Roman" w:hAnsi="Times New Roman"/>
          <w:b w:val="false"/>
          <w:i w:val="false"/>
          <w:color w:val="000000"/>
          <w:sz w:val="28"/>
        </w:rPr>
        <w:t>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pPr>
        <w:numPr>
          <w:ilvl w:val="0"/>
          <w:numId w:val="13"/>
        </w:numPr>
        <w:spacing w:before="0" w:after="0" w:line="264"/>
        <w:jc w:val="both"/>
      </w:pPr>
      <w:r>
        <w:rPr>
          <w:rFonts w:ascii="Times New Roman" w:hAnsi="Times New Roman"/>
          <w:b w:val="false"/>
          <w:i w:val="false"/>
          <w:color w:val="000000"/>
          <w:sz w:val="28"/>
        </w:rPr>
        <w:t>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pPr>
        <w:numPr>
          <w:ilvl w:val="0"/>
          <w:numId w:val="13"/>
        </w:numPr>
        <w:spacing w:before="0" w:after="0" w:line="264"/>
        <w:jc w:val="both"/>
      </w:pPr>
      <w:r>
        <w:rPr>
          <w:rFonts w:ascii="Times New Roman" w:hAnsi="Times New Roman"/>
          <w:b w:val="false"/>
          <w:i w:val="false"/>
          <w:color w:val="000000"/>
          <w:sz w:val="28"/>
        </w:rPr>
        <w:t>рассказывать о художественной культуре традиционных религий народов России (православные иконы, исламская каллиграфия, буддийская танкопись);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pPr>
        <w:numPr>
          <w:ilvl w:val="0"/>
          <w:numId w:val="13"/>
        </w:numPr>
        <w:spacing w:before="0" w:after="0" w:line="264"/>
        <w:jc w:val="both"/>
      </w:pPr>
      <w:r>
        <w:rPr>
          <w:rFonts w:ascii="Times New Roman" w:hAnsi="Times New Roman"/>
          <w:b w:val="false"/>
          <w:i w:val="false"/>
          <w:color w:val="000000"/>
          <w:sz w:val="28"/>
        </w:rPr>
        <w:t>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pPr>
        <w:numPr>
          <w:ilvl w:val="0"/>
          <w:numId w:val="13"/>
        </w:numPr>
        <w:spacing w:before="0" w:after="0" w:line="264"/>
        <w:jc w:val="both"/>
      </w:pPr>
      <w:r>
        <w:rPr>
          <w:rFonts w:ascii="Times New Roman" w:hAnsi="Times New Roman"/>
          <w:b w:val="false"/>
          <w:i w:val="false"/>
          <w:color w:val="000000"/>
          <w:sz w:val="28"/>
        </w:rPr>
        <w:t>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pPr>
        <w:numPr>
          <w:ilvl w:val="0"/>
          <w:numId w:val="13"/>
        </w:numPr>
        <w:spacing w:before="0" w:after="0" w:line="264"/>
        <w:jc w:val="both"/>
      </w:pPr>
      <w:r>
        <w:rPr>
          <w:rFonts w:ascii="Times New Roman" w:hAnsi="Times New Roman"/>
          <w:b w:val="false"/>
          <w:i w:val="false"/>
          <w:color w:val="000000"/>
          <w:sz w:val="28"/>
        </w:rPr>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pPr>
        <w:numPr>
          <w:ilvl w:val="0"/>
          <w:numId w:val="13"/>
        </w:numPr>
        <w:spacing w:before="0" w:after="0" w:line="264"/>
        <w:jc w:val="both"/>
      </w:pPr>
      <w:r>
        <w:rPr>
          <w:rFonts w:ascii="Times New Roman" w:hAnsi="Times New Roman"/>
          <w:b w:val="false"/>
          <w:i w:val="false"/>
          <w:color w:val="000000"/>
          <w:sz w:val="28"/>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pPr>
        <w:numPr>
          <w:ilvl w:val="0"/>
          <w:numId w:val="13"/>
        </w:numPr>
        <w:spacing w:before="0" w:after="0" w:line="264"/>
        <w:jc w:val="both"/>
      </w:pPr>
      <w:r>
        <w:rPr>
          <w:rFonts w:ascii="Times New Roman" w:hAnsi="Times New Roman"/>
          <w:b w:val="false"/>
          <w:i w:val="false"/>
          <w:color w:val="000000"/>
          <w:sz w:val="28"/>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pPr>
        <w:numPr>
          <w:ilvl w:val="0"/>
          <w:numId w:val="13"/>
        </w:numPr>
        <w:spacing w:before="0" w:after="0" w:line="264"/>
        <w:jc w:val="both"/>
      </w:pPr>
      <w:r>
        <w:rPr>
          <w:rFonts w:ascii="Times New Roman" w:hAnsi="Times New Roman"/>
          <w:b w:val="false"/>
          <w:i w:val="false"/>
          <w:color w:val="000000"/>
          <w:sz w:val="28"/>
        </w:rPr>
        <w:t>выражать своими словами понимание человеческого достоинства, ценности человеческой жизни в традиционных религиях народов России.</w:t>
      </w:r>
    </w:p>
    <w:p>
      <w:pPr>
        <w:spacing w:before="0" w:after="0" w:line="264"/>
        <w:ind w:firstLine="600"/>
        <w:jc w:val="both"/>
      </w:pPr>
      <w:r>
        <w:rPr>
          <w:rFonts w:ascii="Times New Roman" w:hAnsi="Times New Roman"/>
          <w:b w:val="false"/>
          <w:i w:val="false"/>
          <w:color w:val="000000"/>
          <w:sz w:val="28"/>
        </w:rPr>
        <w:t>Предметные результаты освоения образовательной программы модуля «Основы светской этики» должны отражать сформированность умений:</w:t>
      </w:r>
    </w:p>
    <w:p>
      <w:pPr>
        <w:numPr>
          <w:ilvl w:val="0"/>
          <w:numId w:val="14"/>
        </w:numPr>
        <w:spacing w:before="0" w:after="0" w:line="264"/>
        <w:jc w:val="both"/>
      </w:pPr>
      <w:r>
        <w:rPr>
          <w:rFonts w:ascii="Times New Roman" w:hAnsi="Times New Roman"/>
          <w:b w:val="false"/>
          <w:i w:val="false"/>
          <w:color w:val="000000"/>
          <w:sz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pPr>
        <w:numPr>
          <w:ilvl w:val="0"/>
          <w:numId w:val="14"/>
        </w:numPr>
        <w:spacing w:before="0" w:after="0" w:line="264"/>
        <w:jc w:val="both"/>
      </w:pPr>
      <w:r>
        <w:rPr>
          <w:rFonts w:ascii="Times New Roman" w:hAnsi="Times New Roman"/>
          <w:b w:val="false"/>
          <w:i w:val="false"/>
          <w:color w:val="000000"/>
          <w:sz w:val="28"/>
        </w:rPr>
        <w:t>выражать своими словами понимание значимости нравственного самосовершенствования и роли в этом личных усилий человека, приводить примеры;</w:t>
      </w:r>
    </w:p>
    <w:p>
      <w:pPr>
        <w:numPr>
          <w:ilvl w:val="0"/>
          <w:numId w:val="14"/>
        </w:numPr>
        <w:spacing w:before="0" w:after="0" w:line="264"/>
        <w:jc w:val="both"/>
      </w:pPr>
      <w:r>
        <w:rPr>
          <w:rFonts w:ascii="Times New Roman" w:hAnsi="Times New Roman"/>
          <w:b w:val="false"/>
          <w:i w:val="false"/>
          <w:color w:val="000000"/>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pPr>
        <w:numPr>
          <w:ilvl w:val="0"/>
          <w:numId w:val="14"/>
        </w:numPr>
        <w:spacing w:before="0" w:after="0" w:line="264"/>
        <w:jc w:val="both"/>
      </w:pPr>
      <w:r>
        <w:rPr>
          <w:rFonts w:ascii="Times New Roman" w:hAnsi="Times New Roman"/>
          <w:b w:val="false"/>
          <w:i w:val="false"/>
          <w:color w:val="000000"/>
          <w:sz w:val="28"/>
        </w:rPr>
        <w:t>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pPr>
        <w:numPr>
          <w:ilvl w:val="0"/>
          <w:numId w:val="14"/>
        </w:numPr>
        <w:spacing w:before="0" w:after="0" w:line="264"/>
        <w:jc w:val="both"/>
      </w:pPr>
      <w:r>
        <w:rPr>
          <w:rFonts w:ascii="Times New Roman" w:hAnsi="Times New Roman"/>
          <w:b w:val="false"/>
          <w:i w:val="false"/>
          <w:color w:val="000000"/>
          <w:sz w:val="28"/>
        </w:rPr>
        <w:t>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
    <w:p>
      <w:pPr>
        <w:numPr>
          <w:ilvl w:val="0"/>
          <w:numId w:val="14"/>
        </w:numPr>
        <w:spacing w:before="0" w:after="0" w:line="264"/>
        <w:jc w:val="both"/>
      </w:pPr>
      <w:r>
        <w:rPr>
          <w:rFonts w:ascii="Times New Roman" w:hAnsi="Times New Roman"/>
          <w:b w:val="false"/>
          <w:i w:val="false"/>
          <w:color w:val="000000"/>
          <w:sz w:val="28"/>
        </w:rPr>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pPr>
        <w:numPr>
          <w:ilvl w:val="0"/>
          <w:numId w:val="14"/>
        </w:numPr>
        <w:spacing w:before="0" w:after="0" w:line="264"/>
        <w:jc w:val="both"/>
      </w:pPr>
      <w:r>
        <w:rPr>
          <w:rFonts w:ascii="Times New Roman" w:hAnsi="Times New Roman"/>
          <w:b w:val="false"/>
          <w:i w:val="false"/>
          <w:color w:val="000000"/>
          <w:sz w:val="28"/>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pPr>
        <w:numPr>
          <w:ilvl w:val="0"/>
          <w:numId w:val="14"/>
        </w:numPr>
        <w:spacing w:before="0" w:after="0" w:line="264"/>
        <w:jc w:val="both"/>
      </w:pPr>
      <w:r>
        <w:rPr>
          <w:rFonts w:ascii="Times New Roman" w:hAnsi="Times New Roman"/>
          <w:b w:val="false"/>
          <w:i w:val="false"/>
          <w:color w:val="000000"/>
          <w:sz w:val="28"/>
        </w:rPr>
        <w:t>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уважение чести, достоинства, доброго имени любого человека; любовь к природе, забота о животных, охрана окружающей среды;</w:t>
      </w:r>
    </w:p>
    <w:p>
      <w:pPr>
        <w:numPr>
          <w:ilvl w:val="0"/>
          <w:numId w:val="14"/>
        </w:numPr>
        <w:spacing w:before="0" w:after="0" w:line="264"/>
        <w:jc w:val="both"/>
      </w:pPr>
      <w:r>
        <w:rPr>
          <w:rFonts w:ascii="Times New Roman" w:hAnsi="Times New Roman"/>
          <w:b w:val="false"/>
          <w:i w:val="false"/>
          <w:color w:val="000000"/>
          <w:sz w:val="28"/>
        </w:rPr>
        <w:t>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
    <w:p>
      <w:pPr>
        <w:numPr>
          <w:ilvl w:val="0"/>
          <w:numId w:val="14"/>
        </w:numPr>
        <w:spacing w:before="0" w:after="0" w:line="264"/>
        <w:jc w:val="both"/>
      </w:pPr>
      <w:r>
        <w:rPr>
          <w:rFonts w:ascii="Times New Roman" w:hAnsi="Times New Roman"/>
          <w:b w:val="false"/>
          <w:i w:val="false"/>
          <w:color w:val="000000"/>
          <w:sz w:val="28"/>
        </w:rPr>
        <w:t>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pPr>
        <w:numPr>
          <w:ilvl w:val="0"/>
          <w:numId w:val="14"/>
        </w:numPr>
        <w:spacing w:before="0" w:after="0" w:line="264"/>
        <w:jc w:val="both"/>
      </w:pPr>
      <w:r>
        <w:rPr>
          <w:rFonts w:ascii="Times New Roman" w:hAnsi="Times New Roman"/>
          <w:b w:val="false"/>
          <w:i w:val="false"/>
          <w:color w:val="000000"/>
          <w:sz w:val="28"/>
        </w:rPr>
        <w:t>распознавать российскую государственную символику, символику своего региона, объяснять её значение; выражать уважение российской государственности, законов в российском обществе, законных интересов и прав людей, сограждан;</w:t>
      </w:r>
    </w:p>
    <w:p>
      <w:pPr>
        <w:numPr>
          <w:ilvl w:val="0"/>
          <w:numId w:val="14"/>
        </w:numPr>
        <w:spacing w:before="0" w:after="0" w:line="264"/>
        <w:jc w:val="both"/>
      </w:pPr>
      <w:r>
        <w:rPr>
          <w:rFonts w:ascii="Times New Roman" w:hAnsi="Times New Roman"/>
          <w:b w:val="false"/>
          <w:i w:val="false"/>
          <w:color w:val="000000"/>
          <w:sz w:val="28"/>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pPr>
        <w:numPr>
          <w:ilvl w:val="0"/>
          <w:numId w:val="14"/>
        </w:numPr>
        <w:spacing w:before="0" w:after="0" w:line="264"/>
        <w:jc w:val="both"/>
      </w:pPr>
      <w:r>
        <w:rPr>
          <w:rFonts w:ascii="Times New Roman" w:hAnsi="Times New Roman"/>
          <w:b w:val="false"/>
          <w:i w:val="false"/>
          <w:color w:val="000000"/>
          <w:sz w:val="28"/>
        </w:rPr>
        <w:t>рассказывать о российских культурных и природных памятниках, о культурных и природных достопримечательностях своего региона;</w:t>
      </w:r>
    </w:p>
    <w:p>
      <w:pPr>
        <w:numPr>
          <w:ilvl w:val="0"/>
          <w:numId w:val="14"/>
        </w:numPr>
        <w:spacing w:before="0" w:after="0" w:line="264"/>
        <w:jc w:val="both"/>
      </w:pPr>
      <w:r>
        <w:rPr>
          <w:rFonts w:ascii="Times New Roman" w:hAnsi="Times New Roman"/>
          <w:b w:val="false"/>
          <w:i w:val="false"/>
          <w:color w:val="000000"/>
          <w:sz w:val="28"/>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pPr>
        <w:numPr>
          <w:ilvl w:val="0"/>
          <w:numId w:val="14"/>
        </w:numPr>
        <w:spacing w:before="0" w:after="0" w:line="264"/>
        <w:jc w:val="both"/>
      </w:pPr>
      <w:r>
        <w:rPr>
          <w:rFonts w:ascii="Times New Roman" w:hAnsi="Times New Roman"/>
          <w:b w:val="false"/>
          <w:i w:val="false"/>
          <w:color w:val="000000"/>
          <w:sz w:val="28"/>
        </w:rPr>
        <w:t>объяснять своими словами роль светской (гражданской) этики в становлении российской государственности;</w:t>
      </w:r>
    </w:p>
    <w:p>
      <w:pPr>
        <w:numPr>
          <w:ilvl w:val="0"/>
          <w:numId w:val="14"/>
        </w:numPr>
        <w:spacing w:before="0" w:after="0" w:line="264"/>
        <w:jc w:val="both"/>
      </w:pPr>
      <w:r>
        <w:rPr>
          <w:rFonts w:ascii="Times New Roman" w:hAnsi="Times New Roman"/>
          <w:b w:val="false"/>
          <w:i w:val="false"/>
          <w:color w:val="000000"/>
          <w:sz w:val="28"/>
        </w:rPr>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pPr>
        <w:numPr>
          <w:ilvl w:val="0"/>
          <w:numId w:val="14"/>
        </w:numPr>
        <w:spacing w:before="0" w:after="0" w:line="264"/>
        <w:jc w:val="both"/>
      </w:pPr>
      <w:r>
        <w:rPr>
          <w:rFonts w:ascii="Times New Roman" w:hAnsi="Times New Roman"/>
          <w:b w:val="false"/>
          <w:i w:val="false"/>
          <w:color w:val="000000"/>
          <w:sz w:val="28"/>
        </w:rPr>
        <w:t>приводить примеры нравственных поступков, совершаемых с опорой на этические нормы российской светской (гражданской) этики и внутреннюю установку личности поступать согласно своей совести;</w:t>
      </w:r>
    </w:p>
    <w:p>
      <w:pPr>
        <w:numPr>
          <w:ilvl w:val="0"/>
          <w:numId w:val="14"/>
        </w:numPr>
        <w:spacing w:before="0" w:after="0" w:line="264"/>
        <w:jc w:val="both"/>
      </w:pPr>
      <w:r>
        <w:rPr>
          <w:rFonts w:ascii="Times New Roman" w:hAnsi="Times New Roman"/>
          <w:b w:val="false"/>
          <w:i w:val="false"/>
          <w:color w:val="000000"/>
          <w:sz w:val="28"/>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pPr>
        <w:numPr>
          <w:ilvl w:val="0"/>
          <w:numId w:val="14"/>
        </w:numPr>
        <w:spacing w:before="0" w:after="0" w:line="264"/>
        <w:jc w:val="both"/>
      </w:pPr>
      <w:r>
        <w:rPr>
          <w:rFonts w:ascii="Times New Roman" w:hAnsi="Times New Roman"/>
          <w:b w:val="false"/>
          <w:i w:val="false"/>
          <w:color w:val="000000"/>
          <w:sz w:val="28"/>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pPr>
        <w:numPr>
          <w:ilvl w:val="0"/>
          <w:numId w:val="14"/>
        </w:numPr>
        <w:spacing w:before="0" w:after="0" w:line="264"/>
        <w:jc w:val="both"/>
      </w:pPr>
      <w:r>
        <w:rPr>
          <w:rFonts w:ascii="Times New Roman" w:hAnsi="Times New Roman"/>
          <w:b w:val="false"/>
          <w:i w:val="false"/>
          <w:color w:val="000000"/>
          <w:sz w:val="28"/>
        </w:rPr>
        <w:t>выражать своими словами понимание человеческого достоинства, ценности человеческой жизни в российской светской (гражданской) этике.</w:t>
      </w:r>
    </w:p>
    <w:p>
      <w:pPr>
        <w:spacing w:before="0" w:after="0" w:line="264"/>
        <w:ind w:left="120"/>
        <w:jc w:val="both"/>
      </w:pPr>
    </w:p>
    <w:bookmarkStart w:name="block-20707673" w:id="11"/>
    <w:p>
      <w:pPr>
        <w:sectPr>
          <w:pgSz w:w="11906" w:h="16383" w:orient="portrait"/>
        </w:sectPr>
      </w:pPr>
    </w:p>
    <w:bookmarkEnd w:id="11"/>
    <w:bookmarkEnd w:id="10"/>
    <w:bookmarkStart w:name="block-20707668" w:id="12"/>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МОДУЛЬ "ОСНОВЫ ПРАВОСЛАВНОЙ КУЛЬТУРЫ" </w:t>
      </w:r>
    </w:p>
    <w:tbl>
      <w:tblPr>
        <w:tblW w:w="0" w:type="auto"/>
        <w:tblCellSpacing w:w="20" w:type="nil"/>
        <w:tblBorders>
          <w:top w:val="single"/>
          <w:left w:val="single"/>
          <w:bottom w:val="single"/>
          <w:right w:val="single"/>
          <w:insideH w:val="single"/>
          <w:insideV w:val="single"/>
        </w:tblBorders>
      </w:tblPr>
      <w:tblGrid>
        <w:gridCol w:w="1165"/>
        <w:gridCol w:w="3680"/>
        <w:gridCol w:w="2534"/>
        <w:gridCol w:w="6215"/>
      </w:tblGrid>
      <w:tr>
        <w:trPr>
          <w:trHeight w:val="570" w:hRule="atLeast"/>
          <w:trHeight w:val="144" w:hRule="atLeast"/>
        </w:trPr>
        <w:tc>
          <w:tcPr>
            <w:tcW w:w="81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404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1773" w:type="dxa"/>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435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30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77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 наша Родина</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4350" w:type="dxa"/>
            <w:tcBorders/>
            <w:tcMar>
              <w:top w:w="50" w:type="dxa"/>
              <w:left w:w="100" w:type="dxa"/>
            </w:tcMar>
            <w:vAlign w:val="center"/>
          </w:tcPr>
          <w:p>
            <w:pPr>
              <w:spacing w:before="0" w:after="0"/>
              <w:ind w:left="135"/>
              <w:jc w:val="left"/>
            </w:pPr>
          </w:p>
        </w:tc>
      </w:tr>
      <w:tr>
        <w:trPr>
          <w:trHeight w:val="82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и религия. Введение в православную духовную традицию</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4350" w:type="dxa"/>
            <w:tcBorders/>
            <w:tcMar>
              <w:top w:w="50" w:type="dxa"/>
              <w:left w:w="100" w:type="dxa"/>
            </w:tcMar>
            <w:vAlign w:val="center"/>
          </w:tcPr>
          <w:p>
            <w:pPr>
              <w:spacing w:before="0" w:after="0"/>
              <w:ind w:left="135"/>
              <w:jc w:val="left"/>
            </w:pPr>
          </w:p>
        </w:tc>
      </w:tr>
      <w:tr>
        <w:trPr>
          <w:trHeight w:val="55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 что верят православные христиане</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4350" w:type="dxa"/>
            <w:tcBorders/>
            <w:tcMar>
              <w:top w:w="50" w:type="dxa"/>
              <w:left w:w="100" w:type="dxa"/>
            </w:tcMar>
            <w:vAlign w:val="center"/>
          </w:tcPr>
          <w:p>
            <w:pPr>
              <w:spacing w:before="0" w:after="0"/>
              <w:ind w:left="135"/>
              <w:jc w:val="left"/>
            </w:pPr>
          </w:p>
        </w:tc>
      </w:tr>
      <w:tr>
        <w:trPr>
          <w:trHeight w:val="136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Добро и зло в православной традиции. Золотое правило нравственности. Любовь к ближнему</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4350" w:type="dxa"/>
            <w:tcBorders/>
            <w:tcMar>
              <w:top w:w="50" w:type="dxa"/>
              <w:left w:w="100" w:type="dxa"/>
            </w:tcMar>
            <w:vAlign w:val="center"/>
          </w:tcPr>
          <w:p>
            <w:pPr>
              <w:spacing w:before="0" w:after="0"/>
              <w:ind w:left="135"/>
              <w:jc w:val="left"/>
            </w:pPr>
          </w:p>
        </w:tc>
      </w:tr>
      <w:tr>
        <w:trPr>
          <w:trHeight w:val="55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Отношение к труду. Долг и ответственность</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4350" w:type="dxa"/>
            <w:tcBorders/>
            <w:tcMar>
              <w:top w:w="50" w:type="dxa"/>
              <w:left w:w="100" w:type="dxa"/>
            </w:tcMar>
            <w:vAlign w:val="center"/>
          </w:tcPr>
          <w:p>
            <w:pPr>
              <w:spacing w:before="0" w:after="0"/>
              <w:ind w:left="135"/>
              <w:jc w:val="left"/>
            </w:pPr>
          </w:p>
        </w:tc>
      </w:tr>
      <w:tr>
        <w:trPr>
          <w:trHeight w:val="55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Милосердие и сострадание</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4350" w:type="dxa"/>
            <w:tcBorders/>
            <w:tcMar>
              <w:top w:w="50" w:type="dxa"/>
              <w:left w:w="100" w:type="dxa"/>
            </w:tcMar>
            <w:vAlign w:val="center"/>
          </w:tcPr>
          <w:p>
            <w:pPr>
              <w:spacing w:before="0" w:after="0"/>
              <w:ind w:left="135"/>
              <w:jc w:val="left"/>
            </w:pPr>
          </w:p>
        </w:tc>
      </w:tr>
      <w:tr>
        <w:trPr>
          <w:trHeight w:val="300"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Православие в России</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4350" w:type="dxa"/>
            <w:tcBorders/>
            <w:tcMar>
              <w:top w:w="50" w:type="dxa"/>
              <w:left w:w="100" w:type="dxa"/>
            </w:tcMar>
            <w:vAlign w:val="center"/>
          </w:tcPr>
          <w:p>
            <w:pPr>
              <w:spacing w:before="0" w:after="0"/>
              <w:ind w:left="135"/>
              <w:jc w:val="left"/>
            </w:pPr>
          </w:p>
        </w:tc>
      </w:tr>
      <w:tr>
        <w:trPr>
          <w:trHeight w:val="55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Православный храм и другие святыни</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4350" w:type="dxa"/>
            <w:tcBorders/>
            <w:tcMar>
              <w:top w:w="50" w:type="dxa"/>
              <w:left w:w="100" w:type="dxa"/>
            </w:tcMar>
            <w:vAlign w:val="center"/>
          </w:tcPr>
          <w:p>
            <w:pPr>
              <w:spacing w:before="0" w:after="0"/>
              <w:ind w:left="135"/>
              <w:jc w:val="left"/>
            </w:pPr>
          </w:p>
        </w:tc>
      </w:tr>
      <w:tr>
        <w:trPr>
          <w:trHeight w:val="217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Символический язык православной культуры: христианское искусство (иконы, фрески, церковное пение, прикладное искусство), православный календарь. Праздники</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4350" w:type="dxa"/>
            <w:tcBorders/>
            <w:tcMar>
              <w:top w:w="50" w:type="dxa"/>
              <w:left w:w="100" w:type="dxa"/>
            </w:tcMar>
            <w:vAlign w:val="center"/>
          </w:tcPr>
          <w:p>
            <w:pPr>
              <w:spacing w:before="0" w:after="0"/>
              <w:ind w:left="135"/>
              <w:jc w:val="left"/>
            </w:pPr>
          </w:p>
        </w:tc>
      </w:tr>
      <w:tr>
        <w:trPr>
          <w:trHeight w:val="55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Христианская семья и её ценности</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4350" w:type="dxa"/>
            <w:tcBorders/>
            <w:tcMar>
              <w:top w:w="50" w:type="dxa"/>
              <w:left w:w="100" w:type="dxa"/>
            </w:tcMar>
            <w:vAlign w:val="center"/>
          </w:tcPr>
          <w:p>
            <w:pPr>
              <w:spacing w:before="0" w:after="0"/>
              <w:ind w:left="135"/>
              <w:jc w:val="left"/>
            </w:pPr>
          </w:p>
        </w:tc>
      </w:tr>
      <w:tr>
        <w:trPr>
          <w:trHeight w:val="136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Любовь и уважение к Отечеству. Патриотизм многонационального и многоконфессионального народа России</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4350"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2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4350" w:type="dxa"/>
            <w:tcBorders/>
            <w:tcMar>
              <w:top w:w="50" w:type="dxa"/>
              <w:left w:w="100" w:type="dxa"/>
            </w:tcMar>
            <w:vAlign w:val="center"/>
          </w:tcPr>
          <w:p>
            <w:pPr>
              <w:jc w:val="left"/>
            </w:pPr>
          </w:p>
        </w:tc>
      </w:tr>
    </w:tbl>
    <w:p>
      <w:pPr>
        <w:sectPr>
          <w:pgSz w:w="16383" w:h="11906" w:orient="landscape"/>
        </w:sectPr>
      </w:pPr>
    </w:p>
    <w:bookmarkStart w:name="block-20707668" w:id="13"/>
    <w:p>
      <w:pPr>
        <w:sectPr>
          <w:pgSz w:w="16383" w:h="11906" w:orient="landscape"/>
        </w:sectPr>
      </w:pPr>
    </w:p>
    <w:bookmarkEnd w:id="13"/>
    <w:bookmarkEnd w:id="12"/>
    <w:bookmarkStart w:name="block-20707675" w:id="14"/>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МОДУЛЬ "ОСНОВЫ ИСЛАМСКОЙ КУЛЬТУРЫ" </w:t>
      </w:r>
    </w:p>
    <w:tbl>
      <w:tblPr>
        <w:tblW w:w="0" w:type="auto"/>
        <w:tblCellSpacing w:w="20" w:type="nil"/>
        <w:tblBorders>
          <w:top w:val="single"/>
          <w:left w:val="single"/>
          <w:bottom w:val="single"/>
          <w:right w:val="single"/>
          <w:insideH w:val="single"/>
          <w:insideV w:val="single"/>
        </w:tblBorders>
      </w:tblPr>
      <w:tblGrid>
        <w:gridCol w:w="1325"/>
        <w:gridCol w:w="2587"/>
        <w:gridCol w:w="2697"/>
        <w:gridCol w:w="6985"/>
      </w:tblGrid>
      <w:tr>
        <w:trPr>
          <w:trHeight w:val="300" w:hRule="atLeast"/>
          <w:trHeight w:val="144" w:hRule="atLeast"/>
        </w:trPr>
        <w:tc>
          <w:tcPr>
            <w:tcW w:w="92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4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1887" w:type="dxa"/>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488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90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8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9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 наша Родина</w:t>
            </w:r>
          </w:p>
        </w:tc>
        <w:tc>
          <w:tcPr>
            <w:tcW w:w="18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4889" w:type="dxa"/>
            <w:tcBorders/>
            <w:tcMar>
              <w:top w:w="50" w:type="dxa"/>
              <w:left w:w="100" w:type="dxa"/>
            </w:tcMar>
            <w:vAlign w:val="center"/>
          </w:tcPr>
          <w:p>
            <w:pPr>
              <w:spacing w:before="0" w:after="0"/>
              <w:ind w:left="135"/>
              <w:jc w:val="left"/>
            </w:pPr>
          </w:p>
        </w:tc>
      </w:tr>
      <w:tr>
        <w:trPr>
          <w:trHeight w:val="1635" w:hRule="atLeast"/>
          <w:trHeight w:val="144" w:hRule="atLeast"/>
        </w:trPr>
        <w:tc>
          <w:tcPr>
            <w:tcW w:w="9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и религия. Введение в исламскую духовную традицию</w:t>
            </w:r>
          </w:p>
        </w:tc>
        <w:tc>
          <w:tcPr>
            <w:tcW w:w="18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4889" w:type="dxa"/>
            <w:tcBorders/>
            <w:tcMar>
              <w:top w:w="50" w:type="dxa"/>
              <w:left w:w="100" w:type="dxa"/>
            </w:tcMar>
            <w:vAlign w:val="center"/>
          </w:tcPr>
          <w:p>
            <w:pPr>
              <w:spacing w:before="0" w:after="0"/>
              <w:ind w:left="135"/>
              <w:jc w:val="left"/>
            </w:pPr>
          </w:p>
        </w:tc>
      </w:tr>
      <w:tr>
        <w:trPr>
          <w:trHeight w:val="1905" w:hRule="atLeast"/>
          <w:trHeight w:val="144" w:hRule="atLeast"/>
        </w:trPr>
        <w:tc>
          <w:tcPr>
            <w:tcW w:w="9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Пророк Мухаммад — образец человека и учитель нравственности в исламской традиции</w:t>
            </w:r>
          </w:p>
        </w:tc>
        <w:tc>
          <w:tcPr>
            <w:tcW w:w="18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4889" w:type="dxa"/>
            <w:tcBorders/>
            <w:tcMar>
              <w:top w:w="50" w:type="dxa"/>
              <w:left w:w="100" w:type="dxa"/>
            </w:tcMar>
            <w:vAlign w:val="center"/>
          </w:tcPr>
          <w:p>
            <w:pPr>
              <w:spacing w:before="0" w:after="0"/>
              <w:ind w:left="135"/>
              <w:jc w:val="left"/>
            </w:pPr>
          </w:p>
        </w:tc>
      </w:tr>
      <w:tr>
        <w:trPr>
          <w:trHeight w:val="300" w:hRule="atLeast"/>
          <w:trHeight w:val="144" w:hRule="atLeast"/>
        </w:trPr>
        <w:tc>
          <w:tcPr>
            <w:tcW w:w="9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Коран и Сунна</w:t>
            </w:r>
          </w:p>
        </w:tc>
        <w:tc>
          <w:tcPr>
            <w:tcW w:w="18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4889" w:type="dxa"/>
            <w:tcBorders/>
            <w:tcMar>
              <w:top w:w="50" w:type="dxa"/>
              <w:left w:w="100" w:type="dxa"/>
            </w:tcMar>
            <w:vAlign w:val="center"/>
          </w:tcPr>
          <w:p>
            <w:pPr>
              <w:spacing w:before="0" w:after="0"/>
              <w:ind w:left="135"/>
              <w:jc w:val="left"/>
            </w:pPr>
          </w:p>
        </w:tc>
      </w:tr>
      <w:tr>
        <w:trPr>
          <w:trHeight w:val="2970" w:hRule="atLeast"/>
          <w:trHeight w:val="144" w:hRule="atLeast"/>
        </w:trPr>
        <w:tc>
          <w:tcPr>
            <w:tcW w:w="9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 что верят правоверные мусульмане (вера в Аллаха, в ангелов и посланников Бога, в Божественные Писания, в Судный день, в предопределение)</w:t>
            </w:r>
          </w:p>
        </w:tc>
        <w:tc>
          <w:tcPr>
            <w:tcW w:w="18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4889" w:type="dxa"/>
            <w:tcBorders/>
            <w:tcMar>
              <w:top w:w="50" w:type="dxa"/>
              <w:left w:w="100" w:type="dxa"/>
            </w:tcMar>
            <w:vAlign w:val="center"/>
          </w:tcPr>
          <w:p>
            <w:pPr>
              <w:spacing w:before="0" w:after="0"/>
              <w:ind w:left="135"/>
              <w:jc w:val="left"/>
            </w:pPr>
          </w:p>
        </w:tc>
      </w:tr>
      <w:tr>
        <w:trPr>
          <w:trHeight w:val="1095" w:hRule="atLeast"/>
          <w:trHeight w:val="144" w:hRule="atLeast"/>
        </w:trPr>
        <w:tc>
          <w:tcPr>
            <w:tcW w:w="9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Пять столпов исламской веры Обязанности мусульман</w:t>
            </w:r>
          </w:p>
        </w:tc>
        <w:tc>
          <w:tcPr>
            <w:tcW w:w="18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4889" w:type="dxa"/>
            <w:tcBorders/>
            <w:tcMar>
              <w:top w:w="50" w:type="dxa"/>
              <w:left w:w="100" w:type="dxa"/>
            </w:tcMar>
            <w:vAlign w:val="center"/>
          </w:tcPr>
          <w:p>
            <w:pPr>
              <w:spacing w:before="0" w:after="0"/>
              <w:ind w:left="135"/>
              <w:jc w:val="left"/>
            </w:pPr>
          </w:p>
        </w:tc>
      </w:tr>
      <w:tr>
        <w:trPr>
          <w:trHeight w:val="2175" w:hRule="atLeast"/>
          <w:trHeight w:val="144" w:hRule="atLeast"/>
        </w:trPr>
        <w:tc>
          <w:tcPr>
            <w:tcW w:w="9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Творческие работы учащихся. Доработка творческих работ учащихся при участии взрослых и друзей</w:t>
            </w:r>
          </w:p>
        </w:tc>
        <w:tc>
          <w:tcPr>
            <w:tcW w:w="18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4889" w:type="dxa"/>
            <w:tcBorders/>
            <w:tcMar>
              <w:top w:w="50" w:type="dxa"/>
              <w:left w:w="100" w:type="dxa"/>
            </w:tcMar>
            <w:vAlign w:val="center"/>
          </w:tcPr>
          <w:p>
            <w:pPr>
              <w:spacing w:before="0" w:after="0"/>
              <w:ind w:left="135"/>
              <w:jc w:val="left"/>
            </w:pPr>
          </w:p>
        </w:tc>
      </w:tr>
      <w:tr>
        <w:trPr>
          <w:trHeight w:val="555" w:hRule="atLeast"/>
          <w:trHeight w:val="144" w:hRule="atLeast"/>
        </w:trPr>
        <w:tc>
          <w:tcPr>
            <w:tcW w:w="9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ислама в России</w:t>
            </w:r>
          </w:p>
        </w:tc>
        <w:tc>
          <w:tcPr>
            <w:tcW w:w="18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4889" w:type="dxa"/>
            <w:tcBorders/>
            <w:tcMar>
              <w:top w:w="50" w:type="dxa"/>
              <w:left w:w="100" w:type="dxa"/>
            </w:tcMar>
            <w:vAlign w:val="center"/>
          </w:tcPr>
          <w:p>
            <w:pPr>
              <w:spacing w:before="0" w:after="0"/>
              <w:ind w:left="135"/>
              <w:jc w:val="left"/>
            </w:pPr>
          </w:p>
        </w:tc>
      </w:tr>
      <w:tr>
        <w:trPr>
          <w:trHeight w:val="555" w:hRule="atLeast"/>
          <w:trHeight w:val="144" w:hRule="atLeast"/>
        </w:trPr>
        <w:tc>
          <w:tcPr>
            <w:tcW w:w="9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Нравственные основы ислама</w:t>
            </w:r>
          </w:p>
        </w:tc>
        <w:tc>
          <w:tcPr>
            <w:tcW w:w="18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4889" w:type="dxa"/>
            <w:tcBorders/>
            <w:tcMar>
              <w:top w:w="50" w:type="dxa"/>
              <w:left w:w="100" w:type="dxa"/>
            </w:tcMar>
            <w:vAlign w:val="center"/>
          </w:tcPr>
          <w:p>
            <w:pPr>
              <w:spacing w:before="0" w:after="0"/>
              <w:ind w:left="135"/>
              <w:jc w:val="left"/>
            </w:pPr>
          </w:p>
        </w:tc>
      </w:tr>
      <w:tr>
        <w:trPr>
          <w:trHeight w:val="1095" w:hRule="atLeast"/>
          <w:trHeight w:val="144" w:hRule="atLeast"/>
        </w:trPr>
        <w:tc>
          <w:tcPr>
            <w:tcW w:w="9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Наука, искусство — достижения исламской культуры. Мечеть</w:t>
            </w:r>
          </w:p>
        </w:tc>
        <w:tc>
          <w:tcPr>
            <w:tcW w:w="18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4889" w:type="dxa"/>
            <w:tcBorders/>
            <w:tcMar>
              <w:top w:w="50" w:type="dxa"/>
              <w:left w:w="100" w:type="dxa"/>
            </w:tcMar>
            <w:vAlign w:val="center"/>
          </w:tcPr>
          <w:p>
            <w:pPr>
              <w:spacing w:before="0" w:after="0"/>
              <w:ind w:left="135"/>
              <w:jc w:val="left"/>
            </w:pPr>
          </w:p>
        </w:tc>
      </w:tr>
      <w:tr>
        <w:trPr>
          <w:trHeight w:val="825" w:hRule="atLeast"/>
          <w:trHeight w:val="144" w:hRule="atLeast"/>
        </w:trPr>
        <w:tc>
          <w:tcPr>
            <w:tcW w:w="9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Мусумальнское летоисчисление. Праздники ислама</w:t>
            </w:r>
          </w:p>
        </w:tc>
        <w:tc>
          <w:tcPr>
            <w:tcW w:w="18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4889" w:type="dxa"/>
            <w:tcBorders/>
            <w:tcMar>
              <w:top w:w="50" w:type="dxa"/>
              <w:left w:w="100" w:type="dxa"/>
            </w:tcMar>
            <w:vAlign w:val="center"/>
          </w:tcPr>
          <w:p>
            <w:pPr>
              <w:spacing w:before="0" w:after="0"/>
              <w:ind w:left="135"/>
              <w:jc w:val="left"/>
            </w:pPr>
          </w:p>
        </w:tc>
      </w:tr>
      <w:tr>
        <w:trPr>
          <w:trHeight w:val="1245" w:hRule="atLeast"/>
          <w:trHeight w:val="144" w:hRule="atLeast"/>
        </w:trPr>
        <w:tc>
          <w:tcPr>
            <w:tcW w:w="9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Любовь и уважение к Отечеству</w:t>
            </w:r>
          </w:p>
        </w:tc>
        <w:tc>
          <w:tcPr>
            <w:tcW w:w="18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4889"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2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4889" w:type="dxa"/>
            <w:tcBorders/>
            <w:tcMar>
              <w:top w:w="50" w:type="dxa"/>
              <w:left w:w="100" w:type="dxa"/>
            </w:tcMar>
            <w:vAlign w:val="center"/>
          </w:tcPr>
          <w:p>
            <w:pPr>
              <w:jc w:val="left"/>
            </w:pPr>
          </w:p>
        </w:tc>
      </w:tr>
    </w:tbl>
    <w:p>
      <w:pPr>
        <w:sectPr>
          <w:pgSz w:w="16383" w:h="11906" w:orient="landscape"/>
        </w:sectPr>
      </w:pPr>
    </w:p>
    <w:bookmarkStart w:name="block-20707675" w:id="15"/>
    <w:p>
      <w:pPr>
        <w:sectPr>
          <w:pgSz w:w="16383" w:h="11906" w:orient="landscape"/>
        </w:sectPr>
      </w:pPr>
    </w:p>
    <w:bookmarkEnd w:id="15"/>
    <w:bookmarkEnd w:id="14"/>
    <w:bookmarkStart w:name="block-20707676" w:id="16"/>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МОДУЛЬ "ОСНОВЫ БУДДИЙСКОЙ КУЛЬТУРЫ" </w:t>
      </w:r>
    </w:p>
    <w:tbl>
      <w:tblPr>
        <w:tblW w:w="0" w:type="auto"/>
        <w:tblCellSpacing w:w="20" w:type="nil"/>
        <w:tblBorders>
          <w:top w:val="single"/>
          <w:left w:val="single"/>
          <w:bottom w:val="single"/>
          <w:right w:val="single"/>
          <w:insideH w:val="single"/>
          <w:insideV w:val="single"/>
        </w:tblBorders>
      </w:tblPr>
      <w:tblGrid>
        <w:gridCol w:w="1294"/>
        <w:gridCol w:w="2800"/>
        <w:gridCol w:w="2665"/>
        <w:gridCol w:w="6835"/>
      </w:tblGrid>
      <w:tr>
        <w:trPr>
          <w:trHeight w:val="300" w:hRule="atLeast"/>
          <w:trHeight w:val="144" w:hRule="atLeast"/>
        </w:trPr>
        <w:tc>
          <w:tcPr>
            <w:tcW w:w="90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08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1865" w:type="dxa"/>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478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1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86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9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 наша Родина</w:t>
            </w:r>
          </w:p>
        </w:tc>
        <w:tc>
          <w:tcPr>
            <w:tcW w:w="18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4784" w:type="dxa"/>
            <w:tcBorders/>
            <w:tcMar>
              <w:top w:w="50" w:type="dxa"/>
              <w:left w:w="100" w:type="dxa"/>
            </w:tcMar>
            <w:vAlign w:val="center"/>
          </w:tcPr>
          <w:p>
            <w:pPr>
              <w:spacing w:before="0" w:after="0"/>
              <w:ind w:left="135"/>
              <w:jc w:val="left"/>
            </w:pPr>
          </w:p>
        </w:tc>
      </w:tr>
      <w:tr>
        <w:trPr>
          <w:trHeight w:val="1095" w:hRule="atLeast"/>
          <w:trHeight w:val="144" w:hRule="atLeast"/>
        </w:trPr>
        <w:tc>
          <w:tcPr>
            <w:tcW w:w="9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и религия. Введение в буддийскую духовную традицию</w:t>
            </w:r>
          </w:p>
        </w:tc>
        <w:tc>
          <w:tcPr>
            <w:tcW w:w="18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4784" w:type="dxa"/>
            <w:tcBorders/>
            <w:tcMar>
              <w:top w:w="50" w:type="dxa"/>
              <w:left w:w="100" w:type="dxa"/>
            </w:tcMar>
            <w:vAlign w:val="center"/>
          </w:tcPr>
          <w:p>
            <w:pPr>
              <w:spacing w:before="0" w:after="0"/>
              <w:ind w:left="135"/>
              <w:jc w:val="left"/>
            </w:pPr>
          </w:p>
        </w:tc>
      </w:tr>
      <w:tr>
        <w:trPr>
          <w:trHeight w:val="1365" w:hRule="atLeast"/>
          <w:trHeight w:val="144" w:hRule="atLeast"/>
        </w:trPr>
        <w:tc>
          <w:tcPr>
            <w:tcW w:w="9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Основатель буддизма — Сиддхартха Гаутама. Будда и его учение</w:t>
            </w:r>
          </w:p>
        </w:tc>
        <w:tc>
          <w:tcPr>
            <w:tcW w:w="18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4784" w:type="dxa"/>
            <w:tcBorders/>
            <w:tcMar>
              <w:top w:w="50" w:type="dxa"/>
              <w:left w:w="100" w:type="dxa"/>
            </w:tcMar>
            <w:vAlign w:val="center"/>
          </w:tcPr>
          <w:p>
            <w:pPr>
              <w:spacing w:before="0" w:after="0"/>
              <w:ind w:left="135"/>
              <w:jc w:val="left"/>
            </w:pPr>
          </w:p>
        </w:tc>
      </w:tr>
      <w:tr>
        <w:trPr>
          <w:trHeight w:val="825" w:hRule="atLeast"/>
          <w:trHeight w:val="144" w:hRule="atLeast"/>
        </w:trPr>
        <w:tc>
          <w:tcPr>
            <w:tcW w:w="9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Буддийский священный канон Трипитака</w:t>
            </w:r>
          </w:p>
        </w:tc>
        <w:tc>
          <w:tcPr>
            <w:tcW w:w="18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4784" w:type="dxa"/>
            <w:tcBorders/>
            <w:tcMar>
              <w:top w:w="50" w:type="dxa"/>
              <w:left w:w="100" w:type="dxa"/>
            </w:tcMar>
            <w:vAlign w:val="center"/>
          </w:tcPr>
          <w:p>
            <w:pPr>
              <w:spacing w:before="0" w:after="0"/>
              <w:ind w:left="135"/>
              <w:jc w:val="left"/>
            </w:pPr>
          </w:p>
        </w:tc>
      </w:tr>
      <w:tr>
        <w:trPr>
          <w:trHeight w:val="555" w:hRule="atLeast"/>
          <w:trHeight w:val="144" w:hRule="atLeast"/>
        </w:trPr>
        <w:tc>
          <w:tcPr>
            <w:tcW w:w="9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Буддийская картина мира</w:t>
            </w:r>
          </w:p>
        </w:tc>
        <w:tc>
          <w:tcPr>
            <w:tcW w:w="18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4784" w:type="dxa"/>
            <w:tcBorders/>
            <w:tcMar>
              <w:top w:w="50" w:type="dxa"/>
              <w:left w:w="100" w:type="dxa"/>
            </w:tcMar>
            <w:vAlign w:val="center"/>
          </w:tcPr>
          <w:p>
            <w:pPr>
              <w:spacing w:before="0" w:after="0"/>
              <w:ind w:left="135"/>
              <w:jc w:val="left"/>
            </w:pPr>
          </w:p>
        </w:tc>
      </w:tr>
      <w:tr>
        <w:trPr>
          <w:trHeight w:val="555" w:hRule="atLeast"/>
          <w:trHeight w:val="144" w:hRule="atLeast"/>
        </w:trPr>
        <w:tc>
          <w:tcPr>
            <w:tcW w:w="9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Добро и зло. Принцип ненасилия</w:t>
            </w:r>
          </w:p>
        </w:tc>
        <w:tc>
          <w:tcPr>
            <w:tcW w:w="18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4784" w:type="dxa"/>
            <w:tcBorders/>
            <w:tcMar>
              <w:top w:w="50" w:type="dxa"/>
              <w:left w:w="100" w:type="dxa"/>
            </w:tcMar>
            <w:vAlign w:val="center"/>
          </w:tcPr>
          <w:p>
            <w:pPr>
              <w:spacing w:before="0" w:after="0"/>
              <w:ind w:left="135"/>
              <w:jc w:val="left"/>
            </w:pPr>
          </w:p>
        </w:tc>
      </w:tr>
      <w:tr>
        <w:trPr>
          <w:trHeight w:val="825" w:hRule="atLeast"/>
          <w:trHeight w:val="144" w:hRule="atLeast"/>
        </w:trPr>
        <w:tc>
          <w:tcPr>
            <w:tcW w:w="9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в буддийской картине мира</w:t>
            </w:r>
          </w:p>
        </w:tc>
        <w:tc>
          <w:tcPr>
            <w:tcW w:w="18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4784" w:type="dxa"/>
            <w:tcBorders/>
            <w:tcMar>
              <w:top w:w="50" w:type="dxa"/>
              <w:left w:w="100" w:type="dxa"/>
            </w:tcMar>
            <w:vAlign w:val="center"/>
          </w:tcPr>
          <w:p>
            <w:pPr>
              <w:spacing w:before="0" w:after="0"/>
              <w:ind w:left="135"/>
              <w:jc w:val="left"/>
            </w:pPr>
          </w:p>
        </w:tc>
      </w:tr>
      <w:tr>
        <w:trPr>
          <w:trHeight w:val="555" w:hRule="atLeast"/>
          <w:trHeight w:val="144" w:hRule="atLeast"/>
        </w:trPr>
        <w:tc>
          <w:tcPr>
            <w:tcW w:w="9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Сострадание и милосердие</w:t>
            </w:r>
          </w:p>
        </w:tc>
        <w:tc>
          <w:tcPr>
            <w:tcW w:w="18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4784" w:type="dxa"/>
            <w:tcBorders/>
            <w:tcMar>
              <w:top w:w="50" w:type="dxa"/>
              <w:left w:w="100" w:type="dxa"/>
            </w:tcMar>
            <w:vAlign w:val="center"/>
          </w:tcPr>
          <w:p>
            <w:pPr>
              <w:spacing w:before="0" w:after="0"/>
              <w:ind w:left="135"/>
              <w:jc w:val="left"/>
            </w:pPr>
          </w:p>
        </w:tc>
      </w:tr>
      <w:tr>
        <w:trPr>
          <w:trHeight w:val="555" w:hRule="atLeast"/>
          <w:trHeight w:val="144" w:hRule="atLeast"/>
        </w:trPr>
        <w:tc>
          <w:tcPr>
            <w:tcW w:w="9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Отношение к природе</w:t>
            </w:r>
          </w:p>
        </w:tc>
        <w:tc>
          <w:tcPr>
            <w:tcW w:w="18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4784" w:type="dxa"/>
            <w:tcBorders/>
            <w:tcMar>
              <w:top w:w="50" w:type="dxa"/>
              <w:left w:w="100" w:type="dxa"/>
            </w:tcMar>
            <w:vAlign w:val="center"/>
          </w:tcPr>
          <w:p>
            <w:pPr>
              <w:spacing w:before="0" w:after="0"/>
              <w:ind w:left="135"/>
              <w:jc w:val="left"/>
            </w:pPr>
          </w:p>
        </w:tc>
      </w:tr>
      <w:tr>
        <w:trPr>
          <w:trHeight w:val="825" w:hRule="atLeast"/>
          <w:trHeight w:val="144" w:hRule="atLeast"/>
        </w:trPr>
        <w:tc>
          <w:tcPr>
            <w:tcW w:w="9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Буддийские учители Будды и бодхисаттвы</w:t>
            </w:r>
          </w:p>
        </w:tc>
        <w:tc>
          <w:tcPr>
            <w:tcW w:w="18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4784" w:type="dxa"/>
            <w:tcBorders/>
            <w:tcMar>
              <w:top w:w="50" w:type="dxa"/>
              <w:left w:w="100" w:type="dxa"/>
            </w:tcMar>
            <w:vAlign w:val="center"/>
          </w:tcPr>
          <w:p>
            <w:pPr>
              <w:spacing w:before="0" w:after="0"/>
              <w:ind w:left="135"/>
              <w:jc w:val="left"/>
            </w:pPr>
          </w:p>
        </w:tc>
      </w:tr>
      <w:tr>
        <w:trPr>
          <w:trHeight w:val="1095" w:hRule="atLeast"/>
          <w:trHeight w:val="144" w:hRule="atLeast"/>
        </w:trPr>
        <w:tc>
          <w:tcPr>
            <w:tcW w:w="9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Семья в буддийской культуре и её ценности</w:t>
            </w:r>
          </w:p>
        </w:tc>
        <w:tc>
          <w:tcPr>
            <w:tcW w:w="18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4784" w:type="dxa"/>
            <w:tcBorders/>
            <w:tcMar>
              <w:top w:w="50" w:type="dxa"/>
              <w:left w:w="100" w:type="dxa"/>
            </w:tcMar>
            <w:vAlign w:val="center"/>
          </w:tcPr>
          <w:p>
            <w:pPr>
              <w:spacing w:before="0" w:after="0"/>
              <w:ind w:left="135"/>
              <w:jc w:val="left"/>
            </w:pPr>
          </w:p>
        </w:tc>
      </w:tr>
      <w:tr>
        <w:trPr>
          <w:trHeight w:val="555" w:hRule="atLeast"/>
          <w:trHeight w:val="144" w:hRule="atLeast"/>
        </w:trPr>
        <w:tc>
          <w:tcPr>
            <w:tcW w:w="9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Творческие работы учащихся</w:t>
            </w:r>
          </w:p>
        </w:tc>
        <w:tc>
          <w:tcPr>
            <w:tcW w:w="18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4784" w:type="dxa"/>
            <w:tcBorders/>
            <w:tcMar>
              <w:top w:w="50" w:type="dxa"/>
              <w:left w:w="100" w:type="dxa"/>
            </w:tcMar>
            <w:vAlign w:val="center"/>
          </w:tcPr>
          <w:p>
            <w:pPr>
              <w:spacing w:before="0" w:after="0"/>
              <w:ind w:left="135"/>
              <w:jc w:val="left"/>
            </w:pPr>
          </w:p>
        </w:tc>
      </w:tr>
      <w:tr>
        <w:trPr>
          <w:trHeight w:val="300" w:hRule="atLeast"/>
          <w:trHeight w:val="144" w:hRule="atLeast"/>
        </w:trPr>
        <w:tc>
          <w:tcPr>
            <w:tcW w:w="9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Обобщающий урок</w:t>
            </w:r>
          </w:p>
        </w:tc>
        <w:tc>
          <w:tcPr>
            <w:tcW w:w="18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4784" w:type="dxa"/>
            <w:tcBorders/>
            <w:tcMar>
              <w:top w:w="50" w:type="dxa"/>
              <w:left w:w="100" w:type="dxa"/>
            </w:tcMar>
            <w:vAlign w:val="center"/>
          </w:tcPr>
          <w:p>
            <w:pPr>
              <w:spacing w:before="0" w:after="0"/>
              <w:ind w:left="135"/>
              <w:jc w:val="left"/>
            </w:pPr>
          </w:p>
        </w:tc>
      </w:tr>
      <w:tr>
        <w:trPr>
          <w:trHeight w:val="300" w:hRule="atLeast"/>
          <w:trHeight w:val="144" w:hRule="atLeast"/>
        </w:trPr>
        <w:tc>
          <w:tcPr>
            <w:tcW w:w="9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Буддизм в России</w:t>
            </w:r>
          </w:p>
        </w:tc>
        <w:tc>
          <w:tcPr>
            <w:tcW w:w="18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4784" w:type="dxa"/>
            <w:tcBorders/>
            <w:tcMar>
              <w:top w:w="50" w:type="dxa"/>
              <w:left w:w="100" w:type="dxa"/>
            </w:tcMar>
            <w:vAlign w:val="center"/>
          </w:tcPr>
          <w:p>
            <w:pPr>
              <w:spacing w:before="0" w:after="0"/>
              <w:ind w:left="135"/>
              <w:jc w:val="left"/>
            </w:pPr>
          </w:p>
        </w:tc>
      </w:tr>
      <w:tr>
        <w:trPr>
          <w:trHeight w:val="555" w:hRule="atLeast"/>
          <w:trHeight w:val="144" w:hRule="atLeast"/>
        </w:trPr>
        <w:tc>
          <w:tcPr>
            <w:tcW w:w="9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Путь духовного совершенствования</w:t>
            </w:r>
          </w:p>
        </w:tc>
        <w:tc>
          <w:tcPr>
            <w:tcW w:w="18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4784" w:type="dxa"/>
            <w:tcBorders/>
            <w:tcMar>
              <w:top w:w="50" w:type="dxa"/>
              <w:left w:w="100" w:type="dxa"/>
            </w:tcMar>
            <w:vAlign w:val="center"/>
          </w:tcPr>
          <w:p>
            <w:pPr>
              <w:spacing w:before="0" w:after="0"/>
              <w:ind w:left="135"/>
              <w:jc w:val="left"/>
            </w:pPr>
          </w:p>
        </w:tc>
      </w:tr>
      <w:tr>
        <w:trPr>
          <w:trHeight w:val="555" w:hRule="atLeast"/>
          <w:trHeight w:val="144" w:hRule="atLeast"/>
        </w:trPr>
        <w:tc>
          <w:tcPr>
            <w:tcW w:w="9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Буддийское учение о добродетелях</w:t>
            </w:r>
          </w:p>
        </w:tc>
        <w:tc>
          <w:tcPr>
            <w:tcW w:w="18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4784" w:type="dxa"/>
            <w:tcBorders/>
            <w:tcMar>
              <w:top w:w="50" w:type="dxa"/>
              <w:left w:w="100" w:type="dxa"/>
            </w:tcMar>
            <w:vAlign w:val="center"/>
          </w:tcPr>
          <w:p>
            <w:pPr>
              <w:spacing w:before="0" w:after="0"/>
              <w:ind w:left="135"/>
              <w:jc w:val="left"/>
            </w:pPr>
          </w:p>
        </w:tc>
      </w:tr>
      <w:tr>
        <w:trPr>
          <w:trHeight w:val="555" w:hRule="atLeast"/>
          <w:trHeight w:val="144" w:hRule="atLeast"/>
        </w:trPr>
        <w:tc>
          <w:tcPr>
            <w:tcW w:w="9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Буддийские символы</w:t>
            </w:r>
          </w:p>
        </w:tc>
        <w:tc>
          <w:tcPr>
            <w:tcW w:w="18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4784" w:type="dxa"/>
            <w:tcBorders/>
            <w:tcMar>
              <w:top w:w="50" w:type="dxa"/>
              <w:left w:w="100" w:type="dxa"/>
            </w:tcMar>
            <w:vAlign w:val="center"/>
          </w:tcPr>
          <w:p>
            <w:pPr>
              <w:spacing w:before="0" w:after="0"/>
              <w:ind w:left="135"/>
              <w:jc w:val="left"/>
            </w:pPr>
          </w:p>
        </w:tc>
      </w:tr>
      <w:tr>
        <w:trPr>
          <w:trHeight w:val="705" w:hRule="atLeast"/>
          <w:trHeight w:val="144" w:hRule="atLeast"/>
        </w:trPr>
        <w:tc>
          <w:tcPr>
            <w:tcW w:w="9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Буддийские ритуалы и обряды</w:t>
            </w:r>
          </w:p>
        </w:tc>
        <w:tc>
          <w:tcPr>
            <w:tcW w:w="18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4784" w:type="dxa"/>
            <w:tcBorders/>
            <w:tcMar>
              <w:top w:w="50" w:type="dxa"/>
              <w:left w:w="100" w:type="dxa"/>
            </w:tcMar>
            <w:vAlign w:val="center"/>
          </w:tcPr>
          <w:p>
            <w:pPr>
              <w:spacing w:before="0" w:after="0"/>
              <w:ind w:left="135"/>
              <w:jc w:val="left"/>
            </w:pPr>
          </w:p>
        </w:tc>
      </w:tr>
      <w:tr>
        <w:trPr>
          <w:trHeight w:val="555" w:hRule="atLeast"/>
          <w:trHeight w:val="144" w:hRule="atLeast"/>
        </w:trPr>
        <w:tc>
          <w:tcPr>
            <w:tcW w:w="9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Буддийские святыни</w:t>
            </w:r>
          </w:p>
        </w:tc>
        <w:tc>
          <w:tcPr>
            <w:tcW w:w="18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4784" w:type="dxa"/>
            <w:tcBorders/>
            <w:tcMar>
              <w:top w:w="50" w:type="dxa"/>
              <w:left w:w="100" w:type="dxa"/>
            </w:tcMar>
            <w:vAlign w:val="center"/>
          </w:tcPr>
          <w:p>
            <w:pPr>
              <w:spacing w:before="0" w:after="0"/>
              <w:ind w:left="135"/>
              <w:jc w:val="left"/>
            </w:pPr>
          </w:p>
        </w:tc>
      </w:tr>
      <w:tr>
        <w:trPr>
          <w:trHeight w:val="825" w:hRule="atLeast"/>
          <w:trHeight w:val="144" w:hRule="atLeast"/>
        </w:trPr>
        <w:tc>
          <w:tcPr>
            <w:tcW w:w="9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Буддийские священные сооружения</w:t>
            </w:r>
          </w:p>
        </w:tc>
        <w:tc>
          <w:tcPr>
            <w:tcW w:w="18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4784" w:type="dxa"/>
            <w:tcBorders/>
            <w:tcMar>
              <w:top w:w="50" w:type="dxa"/>
              <w:left w:w="100" w:type="dxa"/>
            </w:tcMar>
            <w:vAlign w:val="center"/>
          </w:tcPr>
          <w:p>
            <w:pPr>
              <w:spacing w:before="0" w:after="0"/>
              <w:ind w:left="135"/>
              <w:jc w:val="left"/>
            </w:pPr>
          </w:p>
        </w:tc>
      </w:tr>
      <w:tr>
        <w:trPr>
          <w:trHeight w:val="300" w:hRule="atLeast"/>
          <w:trHeight w:val="144" w:hRule="atLeast"/>
        </w:trPr>
        <w:tc>
          <w:tcPr>
            <w:tcW w:w="9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Буддийский храм</w:t>
            </w:r>
          </w:p>
        </w:tc>
        <w:tc>
          <w:tcPr>
            <w:tcW w:w="18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4784" w:type="dxa"/>
            <w:tcBorders/>
            <w:tcMar>
              <w:top w:w="50" w:type="dxa"/>
              <w:left w:w="100" w:type="dxa"/>
            </w:tcMar>
            <w:vAlign w:val="center"/>
          </w:tcPr>
          <w:p>
            <w:pPr>
              <w:spacing w:before="0" w:after="0"/>
              <w:ind w:left="135"/>
              <w:jc w:val="left"/>
            </w:pPr>
          </w:p>
        </w:tc>
      </w:tr>
      <w:tr>
        <w:trPr>
          <w:trHeight w:val="555" w:hRule="atLeast"/>
          <w:trHeight w:val="144" w:hRule="atLeast"/>
        </w:trPr>
        <w:tc>
          <w:tcPr>
            <w:tcW w:w="9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Буддийский календарь</w:t>
            </w:r>
          </w:p>
        </w:tc>
        <w:tc>
          <w:tcPr>
            <w:tcW w:w="18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4784" w:type="dxa"/>
            <w:tcBorders/>
            <w:tcMar>
              <w:top w:w="50" w:type="dxa"/>
              <w:left w:w="100" w:type="dxa"/>
            </w:tcMar>
            <w:vAlign w:val="center"/>
          </w:tcPr>
          <w:p>
            <w:pPr>
              <w:spacing w:before="0" w:after="0"/>
              <w:ind w:left="135"/>
              <w:jc w:val="left"/>
            </w:pPr>
          </w:p>
        </w:tc>
      </w:tr>
      <w:tr>
        <w:trPr>
          <w:trHeight w:val="555" w:hRule="atLeast"/>
          <w:trHeight w:val="144" w:hRule="atLeast"/>
        </w:trPr>
        <w:tc>
          <w:tcPr>
            <w:tcW w:w="9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Буддийские праздники</w:t>
            </w:r>
          </w:p>
        </w:tc>
        <w:tc>
          <w:tcPr>
            <w:tcW w:w="18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4784" w:type="dxa"/>
            <w:tcBorders/>
            <w:tcMar>
              <w:top w:w="50" w:type="dxa"/>
              <w:left w:w="100" w:type="dxa"/>
            </w:tcMar>
            <w:vAlign w:val="center"/>
          </w:tcPr>
          <w:p>
            <w:pPr>
              <w:spacing w:before="0" w:after="0"/>
              <w:ind w:left="135"/>
              <w:jc w:val="left"/>
            </w:pPr>
          </w:p>
        </w:tc>
      </w:tr>
      <w:tr>
        <w:trPr>
          <w:trHeight w:val="825" w:hRule="atLeast"/>
          <w:trHeight w:val="144" w:hRule="atLeast"/>
        </w:trPr>
        <w:tc>
          <w:tcPr>
            <w:tcW w:w="9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Искусство в буддийской культуре</w:t>
            </w:r>
          </w:p>
        </w:tc>
        <w:tc>
          <w:tcPr>
            <w:tcW w:w="18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4784" w:type="dxa"/>
            <w:tcBorders/>
            <w:tcMar>
              <w:top w:w="50" w:type="dxa"/>
              <w:left w:w="100" w:type="dxa"/>
            </w:tcMar>
            <w:vAlign w:val="center"/>
          </w:tcPr>
          <w:p>
            <w:pPr>
              <w:spacing w:before="0" w:after="0"/>
              <w:ind w:left="135"/>
              <w:jc w:val="left"/>
            </w:pPr>
          </w:p>
        </w:tc>
      </w:tr>
      <w:tr>
        <w:trPr>
          <w:trHeight w:val="555" w:hRule="atLeast"/>
          <w:trHeight w:val="144" w:hRule="atLeast"/>
        </w:trPr>
        <w:tc>
          <w:tcPr>
            <w:tcW w:w="9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Любовь и уважение к Отечеству</w:t>
            </w:r>
          </w:p>
        </w:tc>
        <w:tc>
          <w:tcPr>
            <w:tcW w:w="18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4784"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29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4784" w:type="dxa"/>
            <w:tcBorders/>
            <w:tcMar>
              <w:top w:w="50" w:type="dxa"/>
              <w:left w:w="100" w:type="dxa"/>
            </w:tcMar>
            <w:vAlign w:val="center"/>
          </w:tcPr>
          <w:p>
            <w:pPr>
              <w:jc w:val="left"/>
            </w:pPr>
          </w:p>
        </w:tc>
      </w:tr>
    </w:tbl>
    <w:p>
      <w:pPr>
        <w:sectPr>
          <w:pgSz w:w="16383" w:h="11906" w:orient="landscape"/>
        </w:sectPr>
      </w:pPr>
    </w:p>
    <w:bookmarkStart w:name="block-20707676" w:id="17"/>
    <w:p>
      <w:pPr>
        <w:sectPr>
          <w:pgSz w:w="16383" w:h="11906" w:orient="landscape"/>
        </w:sectPr>
      </w:pPr>
    </w:p>
    <w:bookmarkEnd w:id="17"/>
    <w:bookmarkEnd w:id="16"/>
    <w:bookmarkStart w:name="block-20707677" w:id="18"/>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МОДУЛЬ "ОСНОВЫ ИУДЕЙСКОЙ КУЛЬТУРЫ" </w:t>
      </w:r>
    </w:p>
    <w:tbl>
      <w:tblPr>
        <w:tblW w:w="0" w:type="auto"/>
        <w:tblCellSpacing w:w="20" w:type="nil"/>
        <w:tblBorders>
          <w:top w:val="single"/>
          <w:left w:val="single"/>
          <w:bottom w:val="single"/>
          <w:right w:val="single"/>
          <w:insideH w:val="single"/>
          <w:insideV w:val="single"/>
        </w:tblBorders>
      </w:tblPr>
      <w:tblGrid>
        <w:gridCol w:w="1329"/>
        <w:gridCol w:w="2560"/>
        <w:gridCol w:w="2701"/>
        <w:gridCol w:w="7004"/>
      </w:tblGrid>
      <w:tr>
        <w:trPr>
          <w:trHeight w:val="300" w:hRule="atLeast"/>
          <w:trHeight w:val="144" w:hRule="atLeast"/>
        </w:trPr>
        <w:tc>
          <w:tcPr>
            <w:tcW w:w="93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1890" w:type="dxa"/>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490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1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89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93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 наша Родина</w:t>
            </w:r>
          </w:p>
        </w:tc>
        <w:tc>
          <w:tcPr>
            <w:tcW w:w="18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4902" w:type="dxa"/>
            <w:tcBorders/>
            <w:tcMar>
              <w:top w:w="50" w:type="dxa"/>
              <w:left w:w="100" w:type="dxa"/>
            </w:tcMar>
            <w:vAlign w:val="center"/>
          </w:tcPr>
          <w:p>
            <w:pPr>
              <w:spacing w:before="0" w:after="0"/>
              <w:ind w:left="135"/>
              <w:jc w:val="left"/>
            </w:pPr>
          </w:p>
        </w:tc>
      </w:tr>
      <w:tr>
        <w:trPr>
          <w:trHeight w:val="1635" w:hRule="atLeast"/>
          <w:trHeight w:val="144" w:hRule="atLeast"/>
        </w:trPr>
        <w:tc>
          <w:tcPr>
            <w:tcW w:w="93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 в иудейскую духовную традицию. Культура и религия</w:t>
            </w:r>
          </w:p>
        </w:tc>
        <w:tc>
          <w:tcPr>
            <w:tcW w:w="18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4902" w:type="dxa"/>
            <w:tcBorders/>
            <w:tcMar>
              <w:top w:w="50" w:type="dxa"/>
              <w:left w:w="100" w:type="dxa"/>
            </w:tcMar>
            <w:vAlign w:val="center"/>
          </w:tcPr>
          <w:p>
            <w:pPr>
              <w:spacing w:before="0" w:after="0"/>
              <w:ind w:left="135"/>
              <w:jc w:val="left"/>
            </w:pPr>
          </w:p>
        </w:tc>
      </w:tr>
      <w:tr>
        <w:trPr>
          <w:trHeight w:val="1365" w:hRule="atLeast"/>
          <w:trHeight w:val="144" w:hRule="atLeast"/>
        </w:trPr>
        <w:tc>
          <w:tcPr>
            <w:tcW w:w="93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Тора — главная книга иудаизма. Сущность Торы. «Золотое правило Гилеля»</w:t>
            </w:r>
          </w:p>
        </w:tc>
        <w:tc>
          <w:tcPr>
            <w:tcW w:w="18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4902" w:type="dxa"/>
            <w:tcBorders/>
            <w:tcMar>
              <w:top w:w="50" w:type="dxa"/>
              <w:left w:w="100" w:type="dxa"/>
            </w:tcMar>
            <w:vAlign w:val="center"/>
          </w:tcPr>
          <w:p>
            <w:pPr>
              <w:spacing w:before="0" w:after="0"/>
              <w:ind w:left="135"/>
              <w:jc w:val="left"/>
            </w:pPr>
          </w:p>
        </w:tc>
      </w:tr>
      <w:tr>
        <w:trPr>
          <w:trHeight w:val="1095" w:hRule="atLeast"/>
          <w:trHeight w:val="144" w:hRule="atLeast"/>
        </w:trPr>
        <w:tc>
          <w:tcPr>
            <w:tcW w:w="93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Письменная и Устная Тора. Классические тексты иудаизма</w:t>
            </w:r>
          </w:p>
        </w:tc>
        <w:tc>
          <w:tcPr>
            <w:tcW w:w="18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4902" w:type="dxa"/>
            <w:tcBorders/>
            <w:tcMar>
              <w:top w:w="50" w:type="dxa"/>
              <w:left w:w="100" w:type="dxa"/>
            </w:tcMar>
            <w:vAlign w:val="center"/>
          </w:tcPr>
          <w:p>
            <w:pPr>
              <w:spacing w:before="0" w:after="0"/>
              <w:ind w:left="135"/>
              <w:jc w:val="left"/>
            </w:pPr>
          </w:p>
        </w:tc>
      </w:tr>
      <w:tr>
        <w:trPr>
          <w:trHeight w:val="1635" w:hRule="atLeast"/>
          <w:trHeight w:val="144" w:hRule="atLeast"/>
        </w:trPr>
        <w:tc>
          <w:tcPr>
            <w:tcW w:w="93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Патриархи еврейского народа: от Авраама до Моше. Дарование Торы на горе Синай</w:t>
            </w:r>
          </w:p>
        </w:tc>
        <w:tc>
          <w:tcPr>
            <w:tcW w:w="18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4902" w:type="dxa"/>
            <w:tcBorders/>
            <w:tcMar>
              <w:top w:w="50" w:type="dxa"/>
              <w:left w:w="100" w:type="dxa"/>
            </w:tcMar>
            <w:vAlign w:val="center"/>
          </w:tcPr>
          <w:p>
            <w:pPr>
              <w:spacing w:before="0" w:after="0"/>
              <w:ind w:left="135"/>
              <w:jc w:val="left"/>
            </w:pPr>
          </w:p>
        </w:tc>
      </w:tr>
      <w:tr>
        <w:trPr>
          <w:trHeight w:val="1095" w:hRule="atLeast"/>
          <w:trHeight w:val="144" w:hRule="atLeast"/>
        </w:trPr>
        <w:tc>
          <w:tcPr>
            <w:tcW w:w="93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Пророки и праведники в иудейской культуре</w:t>
            </w:r>
          </w:p>
        </w:tc>
        <w:tc>
          <w:tcPr>
            <w:tcW w:w="18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4902" w:type="dxa"/>
            <w:tcBorders/>
            <w:tcMar>
              <w:top w:w="50" w:type="dxa"/>
              <w:left w:w="100" w:type="dxa"/>
            </w:tcMar>
            <w:vAlign w:val="center"/>
          </w:tcPr>
          <w:p>
            <w:pPr>
              <w:spacing w:before="0" w:after="0"/>
              <w:ind w:left="135"/>
              <w:jc w:val="left"/>
            </w:pPr>
          </w:p>
        </w:tc>
      </w:tr>
      <w:tr>
        <w:trPr>
          <w:trHeight w:val="555" w:hRule="atLeast"/>
          <w:trHeight w:val="144" w:hRule="atLeast"/>
        </w:trPr>
        <w:tc>
          <w:tcPr>
            <w:tcW w:w="93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Храм в жизни иудеев</w:t>
            </w:r>
          </w:p>
        </w:tc>
        <w:tc>
          <w:tcPr>
            <w:tcW w:w="18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4902" w:type="dxa"/>
            <w:tcBorders/>
            <w:tcMar>
              <w:top w:w="50" w:type="dxa"/>
              <w:left w:w="100" w:type="dxa"/>
            </w:tcMar>
            <w:vAlign w:val="center"/>
          </w:tcPr>
          <w:p>
            <w:pPr>
              <w:spacing w:before="0" w:after="0"/>
              <w:ind w:left="135"/>
              <w:jc w:val="left"/>
            </w:pPr>
          </w:p>
        </w:tc>
      </w:tr>
      <w:tr>
        <w:trPr>
          <w:trHeight w:val="900" w:hRule="atLeast"/>
          <w:trHeight w:val="144" w:hRule="atLeast"/>
        </w:trPr>
        <w:tc>
          <w:tcPr>
            <w:tcW w:w="93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Назначение синагоги и её устройство</w:t>
            </w:r>
          </w:p>
        </w:tc>
        <w:tc>
          <w:tcPr>
            <w:tcW w:w="18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4902" w:type="dxa"/>
            <w:tcBorders/>
            <w:tcMar>
              <w:top w:w="50" w:type="dxa"/>
              <w:left w:w="100" w:type="dxa"/>
            </w:tcMar>
            <w:vAlign w:val="center"/>
          </w:tcPr>
          <w:p>
            <w:pPr>
              <w:spacing w:before="0" w:after="0"/>
              <w:ind w:left="135"/>
              <w:jc w:val="left"/>
            </w:pPr>
          </w:p>
        </w:tc>
      </w:tr>
      <w:tr>
        <w:trPr>
          <w:trHeight w:val="1095" w:hRule="atLeast"/>
          <w:trHeight w:val="144" w:hRule="atLeast"/>
        </w:trPr>
        <w:tc>
          <w:tcPr>
            <w:tcW w:w="93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Суббота (Шабат) в иудейской традиции. Субботний ритуал</w:t>
            </w:r>
          </w:p>
        </w:tc>
        <w:tc>
          <w:tcPr>
            <w:tcW w:w="18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4902" w:type="dxa"/>
            <w:tcBorders/>
            <w:tcMar>
              <w:top w:w="50" w:type="dxa"/>
              <w:left w:w="100" w:type="dxa"/>
            </w:tcMar>
            <w:vAlign w:val="center"/>
          </w:tcPr>
          <w:p>
            <w:pPr>
              <w:spacing w:before="0" w:after="0"/>
              <w:ind w:left="135"/>
              <w:jc w:val="left"/>
            </w:pPr>
          </w:p>
        </w:tc>
      </w:tr>
      <w:tr>
        <w:trPr>
          <w:trHeight w:val="825" w:hRule="atLeast"/>
          <w:trHeight w:val="144" w:hRule="atLeast"/>
        </w:trPr>
        <w:tc>
          <w:tcPr>
            <w:tcW w:w="93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Молитвы и благословения в иудаизме</w:t>
            </w:r>
          </w:p>
        </w:tc>
        <w:tc>
          <w:tcPr>
            <w:tcW w:w="18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4902" w:type="dxa"/>
            <w:tcBorders/>
            <w:tcMar>
              <w:top w:w="50" w:type="dxa"/>
              <w:left w:w="100" w:type="dxa"/>
            </w:tcMar>
            <w:vAlign w:val="center"/>
          </w:tcPr>
          <w:p>
            <w:pPr>
              <w:spacing w:before="0" w:after="0"/>
              <w:ind w:left="135"/>
              <w:jc w:val="left"/>
            </w:pPr>
          </w:p>
        </w:tc>
      </w:tr>
      <w:tr>
        <w:trPr>
          <w:trHeight w:val="300" w:hRule="atLeast"/>
          <w:trHeight w:val="144" w:hRule="atLeast"/>
        </w:trPr>
        <w:tc>
          <w:tcPr>
            <w:tcW w:w="93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Добро и зло</w:t>
            </w:r>
          </w:p>
        </w:tc>
        <w:tc>
          <w:tcPr>
            <w:tcW w:w="18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4902" w:type="dxa"/>
            <w:tcBorders/>
            <w:tcMar>
              <w:top w:w="50" w:type="dxa"/>
              <w:left w:w="100" w:type="dxa"/>
            </w:tcMar>
            <w:vAlign w:val="center"/>
          </w:tcPr>
          <w:p>
            <w:pPr>
              <w:spacing w:before="0" w:after="0"/>
              <w:ind w:left="135"/>
              <w:jc w:val="left"/>
            </w:pPr>
          </w:p>
        </w:tc>
      </w:tr>
      <w:tr>
        <w:trPr>
          <w:trHeight w:val="555" w:hRule="atLeast"/>
          <w:trHeight w:val="144" w:hRule="atLeast"/>
        </w:trPr>
        <w:tc>
          <w:tcPr>
            <w:tcW w:w="93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Творческие работы учащихся</w:t>
            </w:r>
          </w:p>
        </w:tc>
        <w:tc>
          <w:tcPr>
            <w:tcW w:w="18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4902" w:type="dxa"/>
            <w:tcBorders/>
            <w:tcMar>
              <w:top w:w="50" w:type="dxa"/>
              <w:left w:w="100" w:type="dxa"/>
            </w:tcMar>
            <w:vAlign w:val="center"/>
          </w:tcPr>
          <w:p>
            <w:pPr>
              <w:spacing w:before="0" w:after="0"/>
              <w:ind w:left="135"/>
              <w:jc w:val="left"/>
            </w:pPr>
          </w:p>
        </w:tc>
      </w:tr>
      <w:tr>
        <w:trPr>
          <w:trHeight w:val="300" w:hRule="atLeast"/>
          <w:trHeight w:val="144" w:hRule="atLeast"/>
        </w:trPr>
        <w:tc>
          <w:tcPr>
            <w:tcW w:w="93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Иудаизм в России</w:t>
            </w:r>
          </w:p>
        </w:tc>
        <w:tc>
          <w:tcPr>
            <w:tcW w:w="18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4902" w:type="dxa"/>
            <w:tcBorders/>
            <w:tcMar>
              <w:top w:w="50" w:type="dxa"/>
              <w:left w:w="100" w:type="dxa"/>
            </w:tcMar>
            <w:vAlign w:val="center"/>
          </w:tcPr>
          <w:p>
            <w:pPr>
              <w:spacing w:before="0" w:after="0"/>
              <w:ind w:left="135"/>
              <w:jc w:val="left"/>
            </w:pPr>
          </w:p>
        </w:tc>
      </w:tr>
      <w:tr>
        <w:trPr>
          <w:trHeight w:val="825" w:hRule="atLeast"/>
          <w:trHeight w:val="144" w:hRule="atLeast"/>
        </w:trPr>
        <w:tc>
          <w:tcPr>
            <w:tcW w:w="93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принципы иудаизма</w:t>
            </w:r>
          </w:p>
        </w:tc>
        <w:tc>
          <w:tcPr>
            <w:tcW w:w="18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4902" w:type="dxa"/>
            <w:tcBorders/>
            <w:tcMar>
              <w:top w:w="50" w:type="dxa"/>
              <w:left w:w="100" w:type="dxa"/>
            </w:tcMar>
            <w:vAlign w:val="center"/>
          </w:tcPr>
          <w:p>
            <w:pPr>
              <w:spacing w:before="0" w:after="0"/>
              <w:ind w:left="135"/>
              <w:jc w:val="left"/>
            </w:pPr>
          </w:p>
        </w:tc>
      </w:tr>
      <w:tr>
        <w:trPr>
          <w:trHeight w:val="825" w:hRule="atLeast"/>
          <w:trHeight w:val="144" w:hRule="atLeast"/>
        </w:trPr>
        <w:tc>
          <w:tcPr>
            <w:tcW w:w="93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Милосердие, забота о слабых, взаимопомощь</w:t>
            </w:r>
          </w:p>
        </w:tc>
        <w:tc>
          <w:tcPr>
            <w:tcW w:w="18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4902" w:type="dxa"/>
            <w:tcBorders/>
            <w:tcMar>
              <w:top w:w="50" w:type="dxa"/>
              <w:left w:w="100" w:type="dxa"/>
            </w:tcMar>
            <w:vAlign w:val="center"/>
          </w:tcPr>
          <w:p>
            <w:pPr>
              <w:spacing w:before="0" w:after="0"/>
              <w:ind w:left="135"/>
              <w:jc w:val="left"/>
            </w:pPr>
          </w:p>
        </w:tc>
      </w:tr>
      <w:tr>
        <w:trPr>
          <w:trHeight w:val="1095" w:hRule="atLeast"/>
          <w:trHeight w:val="144" w:hRule="atLeast"/>
        </w:trPr>
        <w:tc>
          <w:tcPr>
            <w:tcW w:w="93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Традиции иудаизма в повседневной жизни евреев</w:t>
            </w:r>
          </w:p>
        </w:tc>
        <w:tc>
          <w:tcPr>
            <w:tcW w:w="18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4902" w:type="dxa"/>
            <w:tcBorders/>
            <w:tcMar>
              <w:top w:w="50" w:type="dxa"/>
              <w:left w:w="100" w:type="dxa"/>
            </w:tcMar>
            <w:vAlign w:val="center"/>
          </w:tcPr>
          <w:p>
            <w:pPr>
              <w:spacing w:before="0" w:after="0"/>
              <w:ind w:left="135"/>
              <w:jc w:val="left"/>
            </w:pPr>
          </w:p>
        </w:tc>
      </w:tr>
      <w:tr>
        <w:trPr>
          <w:trHeight w:val="1365" w:hRule="atLeast"/>
          <w:trHeight w:val="144" w:hRule="atLeast"/>
        </w:trPr>
        <w:tc>
          <w:tcPr>
            <w:tcW w:w="93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Совершеннолетие в иудаизме. Ответственное принятие заповедей</w:t>
            </w:r>
          </w:p>
        </w:tc>
        <w:tc>
          <w:tcPr>
            <w:tcW w:w="18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4902" w:type="dxa"/>
            <w:tcBorders/>
            <w:tcMar>
              <w:top w:w="50" w:type="dxa"/>
              <w:left w:w="100" w:type="dxa"/>
            </w:tcMar>
            <w:vAlign w:val="center"/>
          </w:tcPr>
          <w:p>
            <w:pPr>
              <w:spacing w:before="0" w:after="0"/>
              <w:ind w:left="135"/>
              <w:jc w:val="left"/>
            </w:pPr>
          </w:p>
        </w:tc>
      </w:tr>
      <w:tr>
        <w:trPr>
          <w:trHeight w:val="1365" w:hRule="atLeast"/>
          <w:trHeight w:val="144" w:hRule="atLeast"/>
        </w:trPr>
        <w:tc>
          <w:tcPr>
            <w:tcW w:w="93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Еврейский дом — еврейский мир: знакомство с историей и традицией</w:t>
            </w:r>
          </w:p>
        </w:tc>
        <w:tc>
          <w:tcPr>
            <w:tcW w:w="18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4902" w:type="dxa"/>
            <w:tcBorders/>
            <w:tcMar>
              <w:top w:w="50" w:type="dxa"/>
              <w:left w:w="100" w:type="dxa"/>
            </w:tcMar>
            <w:vAlign w:val="center"/>
          </w:tcPr>
          <w:p>
            <w:pPr>
              <w:spacing w:before="0" w:after="0"/>
              <w:ind w:left="135"/>
              <w:jc w:val="left"/>
            </w:pPr>
          </w:p>
        </w:tc>
      </w:tr>
      <w:tr>
        <w:trPr>
          <w:trHeight w:val="555" w:hRule="atLeast"/>
          <w:trHeight w:val="144" w:hRule="atLeast"/>
        </w:trPr>
        <w:tc>
          <w:tcPr>
            <w:tcW w:w="93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Еврейский календарь</w:t>
            </w:r>
          </w:p>
        </w:tc>
        <w:tc>
          <w:tcPr>
            <w:tcW w:w="18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4902" w:type="dxa"/>
            <w:tcBorders/>
            <w:tcMar>
              <w:top w:w="50" w:type="dxa"/>
              <w:left w:w="100" w:type="dxa"/>
            </w:tcMar>
            <w:vAlign w:val="center"/>
          </w:tcPr>
          <w:p>
            <w:pPr>
              <w:spacing w:before="0" w:after="0"/>
              <w:ind w:left="135"/>
              <w:jc w:val="left"/>
            </w:pPr>
          </w:p>
        </w:tc>
      </w:tr>
      <w:tr>
        <w:trPr>
          <w:trHeight w:val="1095" w:hRule="atLeast"/>
          <w:trHeight w:val="144" w:hRule="atLeast"/>
        </w:trPr>
        <w:tc>
          <w:tcPr>
            <w:tcW w:w="93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Еврейские праздники: их история и традиции</w:t>
            </w:r>
          </w:p>
        </w:tc>
        <w:tc>
          <w:tcPr>
            <w:tcW w:w="18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4902" w:type="dxa"/>
            <w:tcBorders/>
            <w:tcMar>
              <w:top w:w="50" w:type="dxa"/>
              <w:left w:w="100" w:type="dxa"/>
            </w:tcMar>
            <w:vAlign w:val="center"/>
          </w:tcPr>
          <w:p>
            <w:pPr>
              <w:spacing w:before="0" w:after="0"/>
              <w:ind w:left="135"/>
              <w:jc w:val="left"/>
            </w:pPr>
          </w:p>
        </w:tc>
      </w:tr>
      <w:tr>
        <w:trPr>
          <w:trHeight w:val="1905" w:hRule="atLeast"/>
          <w:trHeight w:val="144" w:hRule="atLeast"/>
        </w:trPr>
        <w:tc>
          <w:tcPr>
            <w:tcW w:w="93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Ценности семейной жизни в иудейской традиции. Праматери еврейского народа</w:t>
            </w:r>
          </w:p>
        </w:tc>
        <w:tc>
          <w:tcPr>
            <w:tcW w:w="18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4902" w:type="dxa"/>
            <w:tcBorders/>
            <w:tcMar>
              <w:top w:w="50" w:type="dxa"/>
              <w:left w:w="100" w:type="dxa"/>
            </w:tcMar>
            <w:vAlign w:val="center"/>
          </w:tcPr>
          <w:p>
            <w:pPr>
              <w:spacing w:before="0" w:after="0"/>
              <w:ind w:left="135"/>
              <w:jc w:val="left"/>
            </w:pPr>
          </w:p>
        </w:tc>
      </w:tr>
      <w:tr>
        <w:trPr>
          <w:trHeight w:val="825" w:hRule="atLeast"/>
          <w:trHeight w:val="144" w:hRule="atLeast"/>
        </w:trPr>
        <w:tc>
          <w:tcPr>
            <w:tcW w:w="93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Любовь и уважение к Отечеству</w:t>
            </w:r>
          </w:p>
        </w:tc>
        <w:tc>
          <w:tcPr>
            <w:tcW w:w="18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4902" w:type="dxa"/>
            <w:tcBorders/>
            <w:tcMar>
              <w:top w:w="50" w:type="dxa"/>
              <w:left w:w="100" w:type="dxa"/>
            </w:tcMar>
            <w:vAlign w:val="center"/>
          </w:tcPr>
          <w:p>
            <w:pPr>
              <w:spacing w:before="0" w:after="0"/>
              <w:ind w:left="135"/>
              <w:jc w:val="left"/>
            </w:pPr>
          </w:p>
        </w:tc>
      </w:tr>
      <w:tr>
        <w:trPr>
          <w:trHeight w:val="555" w:hRule="atLeast"/>
          <w:trHeight w:val="144" w:hRule="atLeast"/>
        </w:trPr>
        <w:tc>
          <w:tcPr>
            <w:tcW w:w="93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Творческие работы учащихся</w:t>
            </w:r>
          </w:p>
        </w:tc>
        <w:tc>
          <w:tcPr>
            <w:tcW w:w="18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4902" w:type="dxa"/>
            <w:tcBorders/>
            <w:tcMar>
              <w:top w:w="50" w:type="dxa"/>
              <w:left w:w="100" w:type="dxa"/>
            </w:tcMar>
            <w:vAlign w:val="center"/>
          </w:tcPr>
          <w:p>
            <w:pPr>
              <w:spacing w:before="0" w:after="0"/>
              <w:ind w:left="135"/>
              <w:jc w:val="left"/>
            </w:pPr>
          </w:p>
        </w:tc>
      </w:tr>
      <w:tr>
        <w:trPr>
          <w:trHeight w:val="102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29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4902" w:type="dxa"/>
            <w:tcBorders/>
            <w:tcMar>
              <w:top w:w="50" w:type="dxa"/>
              <w:left w:w="100" w:type="dxa"/>
            </w:tcMar>
            <w:vAlign w:val="center"/>
          </w:tcPr>
          <w:p>
            <w:pPr>
              <w:jc w:val="left"/>
            </w:pPr>
          </w:p>
        </w:tc>
      </w:tr>
    </w:tbl>
    <w:p>
      <w:pPr>
        <w:sectPr>
          <w:pgSz w:w="16383" w:h="11906" w:orient="landscape"/>
        </w:sectPr>
      </w:pPr>
    </w:p>
    <w:bookmarkStart w:name="block-20707677" w:id="19"/>
    <w:p>
      <w:pPr>
        <w:sectPr>
          <w:pgSz w:w="16383" w:h="11906" w:orient="landscape"/>
        </w:sectPr>
      </w:pPr>
    </w:p>
    <w:bookmarkEnd w:id="19"/>
    <w:bookmarkEnd w:id="18"/>
    <w:bookmarkStart w:name="block-20707678" w:id="20"/>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МОДУЛЬ "ОСНОВЫ РЕЛИГИОЗНЫХ КУЛЬТУР НАРОДОВ РОССИИ" </w:t>
      </w:r>
    </w:p>
    <w:tbl>
      <w:tblPr>
        <w:tblW w:w="0" w:type="auto"/>
        <w:tblCellSpacing w:w="20" w:type="nil"/>
        <w:tblBorders>
          <w:top w:val="single"/>
          <w:left w:val="single"/>
          <w:bottom w:val="single"/>
          <w:right w:val="single"/>
          <w:insideH w:val="single"/>
          <w:insideV w:val="single"/>
        </w:tblBorders>
      </w:tblPr>
      <w:tblGrid>
        <w:gridCol w:w="1317"/>
        <w:gridCol w:w="2640"/>
        <w:gridCol w:w="2689"/>
        <w:gridCol w:w="6948"/>
      </w:tblGrid>
      <w:tr>
        <w:trPr>
          <w:trHeight w:val="300" w:hRule="atLeast"/>
          <w:trHeight w:val="144" w:hRule="atLeast"/>
        </w:trPr>
        <w:tc>
          <w:tcPr>
            <w:tcW w:w="92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0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1882" w:type="dxa"/>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486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1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88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92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 наша Родина</w:t>
            </w:r>
          </w:p>
        </w:tc>
        <w:tc>
          <w:tcPr>
            <w:tcW w:w="18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4863" w:type="dxa"/>
            <w:tcBorders/>
            <w:tcMar>
              <w:top w:w="50" w:type="dxa"/>
              <w:left w:w="100" w:type="dxa"/>
            </w:tcMar>
            <w:vAlign w:val="center"/>
          </w:tcPr>
          <w:p>
            <w:pPr>
              <w:spacing w:before="0" w:after="0"/>
              <w:ind w:left="135"/>
              <w:jc w:val="left"/>
            </w:pPr>
          </w:p>
        </w:tc>
      </w:tr>
      <w:tr>
        <w:trPr>
          <w:trHeight w:val="2175" w:hRule="atLeast"/>
          <w:trHeight w:val="144" w:hRule="atLeast"/>
        </w:trPr>
        <w:tc>
          <w:tcPr>
            <w:tcW w:w="92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и религия. Возникновение религий. Мировые религии и иудаизм. Основатели религий мира</w:t>
            </w:r>
          </w:p>
        </w:tc>
        <w:tc>
          <w:tcPr>
            <w:tcW w:w="18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4863" w:type="dxa"/>
            <w:tcBorders/>
            <w:tcMar>
              <w:top w:w="50" w:type="dxa"/>
              <w:left w:w="100" w:type="dxa"/>
            </w:tcMar>
            <w:vAlign w:val="center"/>
          </w:tcPr>
          <w:p>
            <w:pPr>
              <w:spacing w:before="0" w:after="0"/>
              <w:ind w:left="135"/>
              <w:jc w:val="left"/>
            </w:pPr>
          </w:p>
        </w:tc>
      </w:tr>
      <w:tr>
        <w:trPr>
          <w:trHeight w:val="1095" w:hRule="atLeast"/>
          <w:trHeight w:val="144" w:hRule="atLeast"/>
        </w:trPr>
        <w:tc>
          <w:tcPr>
            <w:tcW w:w="92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Священные книги христианства, ислама, иудаизма и буддизма</w:t>
            </w:r>
          </w:p>
        </w:tc>
        <w:tc>
          <w:tcPr>
            <w:tcW w:w="18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4863" w:type="dxa"/>
            <w:tcBorders/>
            <w:tcMar>
              <w:top w:w="50" w:type="dxa"/>
              <w:left w:w="100" w:type="dxa"/>
            </w:tcMar>
            <w:vAlign w:val="center"/>
          </w:tcPr>
          <w:p>
            <w:pPr>
              <w:spacing w:before="0" w:after="0"/>
              <w:ind w:left="135"/>
              <w:jc w:val="left"/>
            </w:pPr>
          </w:p>
        </w:tc>
      </w:tr>
      <w:tr>
        <w:trPr>
          <w:trHeight w:val="825" w:hRule="atLeast"/>
          <w:trHeight w:val="144" w:hRule="atLeast"/>
        </w:trPr>
        <w:tc>
          <w:tcPr>
            <w:tcW w:w="92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Хранители предания в религиях мира</w:t>
            </w:r>
          </w:p>
        </w:tc>
        <w:tc>
          <w:tcPr>
            <w:tcW w:w="18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4863" w:type="dxa"/>
            <w:tcBorders/>
            <w:tcMar>
              <w:top w:w="50" w:type="dxa"/>
              <w:left w:w="100" w:type="dxa"/>
            </w:tcMar>
            <w:vAlign w:val="center"/>
          </w:tcPr>
          <w:p>
            <w:pPr>
              <w:spacing w:before="0" w:after="0"/>
              <w:ind w:left="135"/>
              <w:jc w:val="left"/>
            </w:pPr>
          </w:p>
        </w:tc>
      </w:tr>
      <w:tr>
        <w:trPr>
          <w:trHeight w:val="300" w:hRule="atLeast"/>
          <w:trHeight w:val="144" w:hRule="atLeast"/>
        </w:trPr>
        <w:tc>
          <w:tcPr>
            <w:tcW w:w="92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Добро и зло</w:t>
            </w:r>
          </w:p>
        </w:tc>
        <w:tc>
          <w:tcPr>
            <w:tcW w:w="18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4863" w:type="dxa"/>
            <w:tcBorders/>
            <w:tcMar>
              <w:top w:w="50" w:type="dxa"/>
              <w:left w:w="100" w:type="dxa"/>
            </w:tcMar>
            <w:vAlign w:val="center"/>
          </w:tcPr>
          <w:p>
            <w:pPr>
              <w:spacing w:before="0" w:after="0"/>
              <w:ind w:left="135"/>
              <w:jc w:val="left"/>
            </w:pPr>
          </w:p>
        </w:tc>
      </w:tr>
      <w:tr>
        <w:trPr>
          <w:trHeight w:val="1095" w:hRule="atLeast"/>
          <w:trHeight w:val="144" w:hRule="atLeast"/>
        </w:trPr>
        <w:tc>
          <w:tcPr>
            <w:tcW w:w="92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в религиозных традициях народов России</w:t>
            </w:r>
          </w:p>
        </w:tc>
        <w:tc>
          <w:tcPr>
            <w:tcW w:w="18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4863" w:type="dxa"/>
            <w:tcBorders/>
            <w:tcMar>
              <w:top w:w="50" w:type="dxa"/>
              <w:left w:w="100" w:type="dxa"/>
            </w:tcMar>
            <w:vAlign w:val="center"/>
          </w:tcPr>
          <w:p>
            <w:pPr>
              <w:spacing w:before="0" w:after="0"/>
              <w:ind w:left="135"/>
              <w:jc w:val="left"/>
            </w:pPr>
          </w:p>
        </w:tc>
      </w:tr>
      <w:tr>
        <w:trPr>
          <w:trHeight w:val="555" w:hRule="atLeast"/>
          <w:trHeight w:val="144" w:hRule="atLeast"/>
        </w:trPr>
        <w:tc>
          <w:tcPr>
            <w:tcW w:w="92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Священные сооружения</w:t>
            </w:r>
          </w:p>
        </w:tc>
        <w:tc>
          <w:tcPr>
            <w:tcW w:w="18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4863" w:type="dxa"/>
            <w:tcBorders/>
            <w:tcMar>
              <w:top w:w="50" w:type="dxa"/>
              <w:left w:w="100" w:type="dxa"/>
            </w:tcMar>
            <w:vAlign w:val="center"/>
          </w:tcPr>
          <w:p>
            <w:pPr>
              <w:spacing w:before="0" w:after="0"/>
              <w:ind w:left="135"/>
              <w:jc w:val="left"/>
            </w:pPr>
          </w:p>
        </w:tc>
      </w:tr>
      <w:tr>
        <w:trPr>
          <w:trHeight w:val="825" w:hRule="atLeast"/>
          <w:trHeight w:val="144" w:hRule="atLeast"/>
        </w:trPr>
        <w:tc>
          <w:tcPr>
            <w:tcW w:w="92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Искусство в религиозной культуре</w:t>
            </w:r>
          </w:p>
        </w:tc>
        <w:tc>
          <w:tcPr>
            <w:tcW w:w="18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4863" w:type="dxa"/>
            <w:tcBorders/>
            <w:tcMar>
              <w:top w:w="50" w:type="dxa"/>
              <w:left w:w="100" w:type="dxa"/>
            </w:tcMar>
            <w:vAlign w:val="center"/>
          </w:tcPr>
          <w:p>
            <w:pPr>
              <w:spacing w:before="0" w:after="0"/>
              <w:ind w:left="135"/>
              <w:jc w:val="left"/>
            </w:pPr>
          </w:p>
        </w:tc>
      </w:tr>
      <w:tr>
        <w:trPr>
          <w:trHeight w:val="555" w:hRule="atLeast"/>
          <w:trHeight w:val="144" w:hRule="atLeast"/>
        </w:trPr>
        <w:tc>
          <w:tcPr>
            <w:tcW w:w="92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Творческие работы учащихся</w:t>
            </w:r>
          </w:p>
        </w:tc>
        <w:tc>
          <w:tcPr>
            <w:tcW w:w="18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4863" w:type="dxa"/>
            <w:tcBorders/>
            <w:tcMar>
              <w:top w:w="50" w:type="dxa"/>
              <w:left w:w="100" w:type="dxa"/>
            </w:tcMar>
            <w:vAlign w:val="center"/>
          </w:tcPr>
          <w:p>
            <w:pPr>
              <w:spacing w:before="0" w:after="0"/>
              <w:ind w:left="135"/>
              <w:jc w:val="left"/>
            </w:pPr>
          </w:p>
        </w:tc>
      </w:tr>
      <w:tr>
        <w:trPr>
          <w:trHeight w:val="825" w:hRule="atLeast"/>
          <w:trHeight w:val="144" w:hRule="atLeast"/>
        </w:trPr>
        <w:tc>
          <w:tcPr>
            <w:tcW w:w="92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Религиозная культура народов России</w:t>
            </w:r>
          </w:p>
        </w:tc>
        <w:tc>
          <w:tcPr>
            <w:tcW w:w="18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4863" w:type="dxa"/>
            <w:tcBorders/>
            <w:tcMar>
              <w:top w:w="50" w:type="dxa"/>
              <w:left w:w="100" w:type="dxa"/>
            </w:tcMar>
            <w:vAlign w:val="center"/>
          </w:tcPr>
          <w:p>
            <w:pPr>
              <w:spacing w:before="0" w:after="0"/>
              <w:ind w:left="135"/>
              <w:jc w:val="left"/>
            </w:pPr>
          </w:p>
        </w:tc>
      </w:tr>
      <w:tr>
        <w:trPr>
          <w:trHeight w:val="825" w:hRule="atLeast"/>
          <w:trHeight w:val="144" w:hRule="atLeast"/>
        </w:trPr>
        <w:tc>
          <w:tcPr>
            <w:tcW w:w="92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Религиозные ритуалы. Обычаи и обряды</w:t>
            </w:r>
          </w:p>
        </w:tc>
        <w:tc>
          <w:tcPr>
            <w:tcW w:w="18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4863" w:type="dxa"/>
            <w:tcBorders/>
            <w:tcMar>
              <w:top w:w="50" w:type="dxa"/>
              <w:left w:w="100" w:type="dxa"/>
            </w:tcMar>
            <w:vAlign w:val="center"/>
          </w:tcPr>
          <w:p>
            <w:pPr>
              <w:spacing w:before="0" w:after="0"/>
              <w:ind w:left="135"/>
              <w:jc w:val="left"/>
            </w:pPr>
          </w:p>
        </w:tc>
      </w:tr>
      <w:tr>
        <w:trPr>
          <w:trHeight w:val="555" w:hRule="atLeast"/>
          <w:trHeight w:val="144" w:hRule="atLeast"/>
        </w:trPr>
        <w:tc>
          <w:tcPr>
            <w:tcW w:w="92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Праздники и календари</w:t>
            </w:r>
          </w:p>
        </w:tc>
        <w:tc>
          <w:tcPr>
            <w:tcW w:w="18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4863" w:type="dxa"/>
            <w:tcBorders/>
            <w:tcMar>
              <w:top w:w="50" w:type="dxa"/>
              <w:left w:w="100" w:type="dxa"/>
            </w:tcMar>
            <w:vAlign w:val="center"/>
          </w:tcPr>
          <w:p>
            <w:pPr>
              <w:spacing w:before="0" w:after="0"/>
              <w:ind w:left="135"/>
              <w:jc w:val="left"/>
            </w:pPr>
          </w:p>
        </w:tc>
      </w:tr>
      <w:tr>
        <w:trPr>
          <w:trHeight w:val="1635" w:hRule="atLeast"/>
          <w:trHeight w:val="144" w:hRule="atLeast"/>
        </w:trPr>
        <w:tc>
          <w:tcPr>
            <w:tcW w:w="92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Религия и мораль. Нравственные заповеди в христианстве, исламе, буддизме и иудаизме</w:t>
            </w:r>
          </w:p>
        </w:tc>
        <w:tc>
          <w:tcPr>
            <w:tcW w:w="18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4863" w:type="dxa"/>
            <w:tcBorders/>
            <w:tcMar>
              <w:top w:w="50" w:type="dxa"/>
              <w:left w:w="100" w:type="dxa"/>
            </w:tcMar>
            <w:vAlign w:val="center"/>
          </w:tcPr>
          <w:p>
            <w:pPr>
              <w:spacing w:before="0" w:after="0"/>
              <w:ind w:left="135"/>
              <w:jc w:val="left"/>
            </w:pPr>
          </w:p>
        </w:tc>
      </w:tr>
      <w:tr>
        <w:trPr>
          <w:trHeight w:val="825" w:hRule="atLeast"/>
          <w:trHeight w:val="144" w:hRule="atLeast"/>
        </w:trPr>
        <w:tc>
          <w:tcPr>
            <w:tcW w:w="92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Милосердие, забота о слабых, взаимопомощь</w:t>
            </w:r>
          </w:p>
        </w:tc>
        <w:tc>
          <w:tcPr>
            <w:tcW w:w="18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4863" w:type="dxa"/>
            <w:tcBorders/>
            <w:tcMar>
              <w:top w:w="50" w:type="dxa"/>
              <w:left w:w="100" w:type="dxa"/>
            </w:tcMar>
            <w:vAlign w:val="center"/>
          </w:tcPr>
          <w:p>
            <w:pPr>
              <w:spacing w:before="0" w:after="0"/>
              <w:ind w:left="135"/>
              <w:jc w:val="left"/>
            </w:pPr>
          </w:p>
        </w:tc>
      </w:tr>
      <w:tr>
        <w:trPr>
          <w:trHeight w:val="690" w:hRule="atLeast"/>
          <w:trHeight w:val="144" w:hRule="atLeast"/>
        </w:trPr>
        <w:tc>
          <w:tcPr>
            <w:tcW w:w="92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Семья и семейные ценности</w:t>
            </w:r>
          </w:p>
        </w:tc>
        <w:tc>
          <w:tcPr>
            <w:tcW w:w="18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4863" w:type="dxa"/>
            <w:tcBorders/>
            <w:tcMar>
              <w:top w:w="50" w:type="dxa"/>
              <w:left w:w="100" w:type="dxa"/>
            </w:tcMar>
            <w:vAlign w:val="center"/>
          </w:tcPr>
          <w:p>
            <w:pPr>
              <w:spacing w:before="0" w:after="0"/>
              <w:ind w:left="135"/>
              <w:jc w:val="left"/>
            </w:pPr>
          </w:p>
        </w:tc>
      </w:tr>
      <w:tr>
        <w:trPr>
          <w:trHeight w:val="825" w:hRule="atLeast"/>
          <w:trHeight w:val="144" w:hRule="atLeast"/>
        </w:trPr>
        <w:tc>
          <w:tcPr>
            <w:tcW w:w="92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Долг, свобода, ответственность, труд</w:t>
            </w:r>
          </w:p>
        </w:tc>
        <w:tc>
          <w:tcPr>
            <w:tcW w:w="18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4863" w:type="dxa"/>
            <w:tcBorders/>
            <w:tcMar>
              <w:top w:w="50" w:type="dxa"/>
              <w:left w:w="100" w:type="dxa"/>
            </w:tcMar>
            <w:vAlign w:val="center"/>
          </w:tcPr>
          <w:p>
            <w:pPr>
              <w:spacing w:before="0" w:after="0"/>
              <w:ind w:left="135"/>
              <w:jc w:val="left"/>
            </w:pPr>
          </w:p>
        </w:tc>
      </w:tr>
      <w:tr>
        <w:trPr>
          <w:trHeight w:val="825" w:hRule="atLeast"/>
          <w:trHeight w:val="144" w:hRule="atLeast"/>
        </w:trPr>
        <w:tc>
          <w:tcPr>
            <w:tcW w:w="92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Любовь и уважение к Отечеству</w:t>
            </w:r>
          </w:p>
        </w:tc>
        <w:tc>
          <w:tcPr>
            <w:tcW w:w="18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4863" w:type="dxa"/>
            <w:tcBorders/>
            <w:tcMar>
              <w:top w:w="50" w:type="dxa"/>
              <w:left w:w="100" w:type="dxa"/>
            </w:tcMar>
            <w:vAlign w:val="center"/>
          </w:tcPr>
          <w:p>
            <w:pPr>
              <w:spacing w:before="0" w:after="0"/>
              <w:ind w:left="135"/>
              <w:jc w:val="left"/>
            </w:pPr>
          </w:p>
        </w:tc>
      </w:tr>
      <w:tr>
        <w:trPr>
          <w:trHeight w:val="825" w:hRule="atLeast"/>
          <w:trHeight w:val="144" w:hRule="atLeast"/>
        </w:trPr>
        <w:tc>
          <w:tcPr>
            <w:tcW w:w="92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Обобщающий урок. Подведение итогов</w:t>
            </w:r>
          </w:p>
        </w:tc>
        <w:tc>
          <w:tcPr>
            <w:tcW w:w="18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4863"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29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4863" w:type="dxa"/>
            <w:tcBorders/>
            <w:tcMar>
              <w:top w:w="50" w:type="dxa"/>
              <w:left w:w="100" w:type="dxa"/>
            </w:tcMar>
            <w:vAlign w:val="center"/>
          </w:tcPr>
          <w:p>
            <w:pPr>
              <w:jc w:val="left"/>
            </w:pPr>
          </w:p>
        </w:tc>
      </w:tr>
    </w:tbl>
    <w:p>
      <w:pPr>
        <w:sectPr>
          <w:pgSz w:w="16383" w:h="11906" w:orient="landscape"/>
        </w:sectPr>
      </w:pPr>
    </w:p>
    <w:bookmarkStart w:name="block-20707678" w:id="21"/>
    <w:p>
      <w:pPr>
        <w:sectPr>
          <w:pgSz w:w="16383" w:h="11906" w:orient="landscape"/>
        </w:sectPr>
      </w:pPr>
    </w:p>
    <w:bookmarkEnd w:id="21"/>
    <w:bookmarkEnd w:id="20"/>
    <w:bookmarkStart w:name="block-20707679" w:id="22"/>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МОДУЛЬ "ОСНОВЫ СВЕТСКОЙ ЭТИКИ" </w:t>
      </w:r>
    </w:p>
    <w:tbl>
      <w:tblPr>
        <w:tblW w:w="0" w:type="auto"/>
        <w:tblCellSpacing w:w="20" w:type="nil"/>
        <w:tblBorders>
          <w:top w:val="single"/>
          <w:left w:val="single"/>
          <w:bottom w:val="single"/>
          <w:right w:val="single"/>
          <w:insideH w:val="single"/>
          <w:insideV w:val="single"/>
        </w:tblBorders>
      </w:tblPr>
      <w:tblGrid>
        <w:gridCol w:w="1165"/>
        <w:gridCol w:w="3680"/>
        <w:gridCol w:w="2534"/>
        <w:gridCol w:w="6215"/>
      </w:tblGrid>
      <w:tr>
        <w:trPr>
          <w:trHeight w:val="570" w:hRule="atLeast"/>
          <w:trHeight w:val="144" w:hRule="atLeast"/>
        </w:trPr>
        <w:tc>
          <w:tcPr>
            <w:tcW w:w="81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404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1773" w:type="dxa"/>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435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30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77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 наша Родина</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4350" w:type="dxa"/>
            <w:tcBorders/>
            <w:tcMar>
              <w:top w:w="50" w:type="dxa"/>
              <w:left w:w="100" w:type="dxa"/>
            </w:tcMar>
            <w:vAlign w:val="center"/>
          </w:tcPr>
          <w:p>
            <w:pPr>
              <w:spacing w:before="0" w:after="0"/>
              <w:ind w:left="135"/>
              <w:jc w:val="left"/>
            </w:pPr>
          </w:p>
        </w:tc>
      </w:tr>
      <w:tr>
        <w:trPr>
          <w:trHeight w:val="136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Этика и её значение в жизни человека. Нормы морали. Нравственные ценности, идеалы, принципы</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4350" w:type="dxa"/>
            <w:tcBorders/>
            <w:tcMar>
              <w:top w:w="50" w:type="dxa"/>
              <w:left w:w="100" w:type="dxa"/>
            </w:tcMar>
            <w:vAlign w:val="center"/>
          </w:tcPr>
          <w:p>
            <w:pPr>
              <w:spacing w:before="0" w:after="0"/>
              <w:ind w:left="135"/>
              <w:jc w:val="left"/>
            </w:pPr>
          </w:p>
        </w:tc>
      </w:tr>
      <w:tr>
        <w:trPr>
          <w:trHeight w:val="163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Государство и мораль гражданина. Основной Закон (Конституция) в государстве как источник российской гражданской этики</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4350" w:type="dxa"/>
            <w:tcBorders/>
            <w:tcMar>
              <w:top w:w="50" w:type="dxa"/>
              <w:left w:w="100" w:type="dxa"/>
            </w:tcMar>
            <w:vAlign w:val="center"/>
          </w:tcPr>
          <w:p>
            <w:pPr>
              <w:spacing w:before="0" w:after="0"/>
              <w:ind w:left="135"/>
              <w:jc w:val="left"/>
            </w:pPr>
          </w:p>
        </w:tc>
      </w:tr>
      <w:tr>
        <w:trPr>
          <w:trHeight w:val="109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Образцы нравственности в культуре Отечества, народов России. Природа и человек</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4350" w:type="dxa"/>
            <w:tcBorders/>
            <w:tcMar>
              <w:top w:w="50" w:type="dxa"/>
              <w:left w:w="100" w:type="dxa"/>
            </w:tcMar>
            <w:vAlign w:val="center"/>
          </w:tcPr>
          <w:p>
            <w:pPr>
              <w:spacing w:before="0" w:after="0"/>
              <w:ind w:left="135"/>
              <w:jc w:val="left"/>
            </w:pPr>
          </w:p>
        </w:tc>
      </w:tr>
      <w:tr>
        <w:trPr>
          <w:trHeight w:val="82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Праздники как одна из форм исторической памяти</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4350" w:type="dxa"/>
            <w:tcBorders/>
            <w:tcMar>
              <w:top w:w="50" w:type="dxa"/>
              <w:left w:w="100" w:type="dxa"/>
            </w:tcMar>
            <w:vAlign w:val="center"/>
          </w:tcPr>
          <w:p>
            <w:pPr>
              <w:spacing w:before="0" w:after="0"/>
              <w:ind w:left="135"/>
              <w:jc w:val="left"/>
            </w:pPr>
          </w:p>
        </w:tc>
      </w:tr>
      <w:tr>
        <w:trPr>
          <w:trHeight w:val="82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Семейные ценности. Этика семейных отношений</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4350" w:type="dxa"/>
            <w:tcBorders/>
            <w:tcMar>
              <w:top w:w="50" w:type="dxa"/>
              <w:left w:w="100" w:type="dxa"/>
            </w:tcMar>
            <w:vAlign w:val="center"/>
          </w:tcPr>
          <w:p>
            <w:pPr>
              <w:spacing w:before="0" w:after="0"/>
              <w:ind w:left="135"/>
              <w:jc w:val="left"/>
            </w:pPr>
          </w:p>
        </w:tc>
      </w:tr>
      <w:tr>
        <w:trPr>
          <w:trHeight w:val="82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Трудовая мораль. Нравственные традиции предпринимательства</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4350" w:type="dxa"/>
            <w:tcBorders/>
            <w:tcMar>
              <w:top w:w="50" w:type="dxa"/>
              <w:left w:w="100" w:type="dxa"/>
            </w:tcMar>
            <w:vAlign w:val="center"/>
          </w:tcPr>
          <w:p>
            <w:pPr>
              <w:spacing w:before="0" w:after="0"/>
              <w:ind w:left="135"/>
              <w:jc w:val="left"/>
            </w:pPr>
          </w:p>
        </w:tc>
      </w:tr>
      <w:tr>
        <w:trPr>
          <w:trHeight w:val="136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Что значит быть нравственным в наше время. Методы нравственного самосовершенствования</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4350" w:type="dxa"/>
            <w:tcBorders/>
            <w:tcMar>
              <w:top w:w="50" w:type="dxa"/>
              <w:left w:w="100" w:type="dxa"/>
            </w:tcMar>
            <w:vAlign w:val="center"/>
          </w:tcPr>
          <w:p>
            <w:pPr>
              <w:spacing w:before="0" w:after="0"/>
              <w:ind w:left="135"/>
              <w:jc w:val="left"/>
            </w:pPr>
          </w:p>
        </w:tc>
      </w:tr>
      <w:tr>
        <w:trPr>
          <w:trHeight w:val="300"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Этикет</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4350" w:type="dxa"/>
            <w:tcBorders/>
            <w:tcMar>
              <w:top w:w="50" w:type="dxa"/>
              <w:left w:w="100" w:type="dxa"/>
            </w:tcMar>
            <w:vAlign w:val="center"/>
          </w:tcPr>
          <w:p>
            <w:pPr>
              <w:spacing w:before="0" w:after="0"/>
              <w:ind w:left="135"/>
              <w:jc w:val="left"/>
            </w:pPr>
          </w:p>
        </w:tc>
      </w:tr>
      <w:tr>
        <w:trPr>
          <w:trHeight w:val="202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Любовь и уважение к Отечеству. Патриотизм многонационального и многоконфессионального народа России</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4350"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2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4350" w:type="dxa"/>
            <w:tcBorders/>
            <w:tcMar>
              <w:top w:w="50" w:type="dxa"/>
              <w:left w:w="100" w:type="dxa"/>
            </w:tcMar>
            <w:vAlign w:val="center"/>
          </w:tcPr>
          <w:p>
            <w:pPr>
              <w:jc w:val="left"/>
            </w:pPr>
          </w:p>
        </w:tc>
      </w:tr>
    </w:tbl>
    <w:p>
      <w:pPr>
        <w:sectPr>
          <w:pgSz w:w="16383" w:h="11906" w:orient="landscape"/>
        </w:sectPr>
      </w:pPr>
    </w:p>
    <w:bookmarkStart w:name="block-20707679" w:id="23"/>
    <w:p>
      <w:pPr>
        <w:sectPr>
          <w:pgSz w:w="16383" w:h="11906" w:orient="landscape"/>
        </w:sectPr>
      </w:pPr>
    </w:p>
    <w:bookmarkEnd w:id="23"/>
    <w:bookmarkEnd w:id="22"/>
    <w:bookmarkStart w:name="block-20707674" w:id="24"/>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1544"/>
        <w:gridCol w:w="3816"/>
        <w:gridCol w:w="2920"/>
      </w:tblGrid>
      <w:tr>
        <w:trPr>
          <w:trHeight w:val="300" w:hRule="atLeast"/>
          <w:trHeight w:val="144" w:hRule="atLeast"/>
        </w:trPr>
        <w:tc>
          <w:tcPr>
            <w:tcW w:w="108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419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2044" w:type="dxa"/>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r>
      <w:tr>
        <w:trPr>
          <w:trHeight w:val="30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204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r>
      <w:tr>
        <w:trPr>
          <w:trHeight w:val="300"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419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урока</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419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урока</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419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урока</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419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урока</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419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урока</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419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урока</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419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урока</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419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урока</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419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урока</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419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урока</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419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урока</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419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урока</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419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урока</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419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урока</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419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урока</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419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урока</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419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урока</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419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урока</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419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урока</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419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урока</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419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урока</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419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урока</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419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урока</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419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урока</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419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урока</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419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урока</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419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урока</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419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урока</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419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урока</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419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урока</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419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урока</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419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урока</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419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урока</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419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урока</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32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r>
    </w:tbl>
    <w:p>
      <w:pPr>
        <w:sectPr>
          <w:pgSz w:w="16383" w:h="11906" w:orient="landscape"/>
        </w:sectPr>
      </w:pPr>
    </w:p>
    <w:bookmarkStart w:name="block-20707674" w:id="25"/>
    <w:p>
      <w:pPr>
        <w:sectPr>
          <w:pgSz w:w="16383" w:h="11906" w:orient="landscape"/>
        </w:sectPr>
      </w:pPr>
    </w:p>
    <w:bookmarkEnd w:id="25"/>
    <w:bookmarkEnd w:id="24"/>
    <w:bookmarkStart w:name="block-20707670" w:id="26"/>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20707670" w:id="27"/>
    <w:p>
      <w:pPr>
        <w:sectPr>
          <w:pgSz w:w="11906" w:h="16383" w:orient="portrait"/>
        </w:sectPr>
      </w:pPr>
    </w:p>
    <w:bookmarkEnd w:id="27"/>
    <w:bookmarkEnd w:id="26"/>
    <w:sectPr>
      <w:pgSz w:w="11907" w:h="16839" w:code="9"/>
      <w:pgMar w:top="1440" w:right="1440" w:bottom="1440" w:left="1440"/>
    </w:sectPr>
  </w:body>
</w:document>
</file>

<file path=word/numbering.xml><?xml version="1.0" encoding="utf-8"?>
<w:numbering xmlns:w14="http://schemas.microsoft.com/office/word/2010/wordml" xmlns:w="http://schemas.openxmlformats.org/wordprocessingml/2006/main"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1800" w:hanging="360"/>
      </w:pPr>
      <w:rPr>
        <w:rFonts w:hint="default" w:ascii="Symbol" w:hAnsi="Symbol"/>
      </w:rPr>
    </w:lvl>
  </w:abstractNum>
  <w:abstractNum w:abstractNumId="2">
    <w:multiLevelType w:val="multilevel"/>
    <w:lvl w:ilvl="0">
      <w:start w:val="1"/>
      <w:numFmt w:val="bullet"/>
      <w:lvlText w:val=""/>
      <w:lvlJc w:val="left"/>
      <w:pPr>
        <w:ind w:left="960" w:hanging="360"/>
      </w:pPr>
      <w:rPr>
        <w:rFonts w:hint="default" w:ascii="Symbol" w:hAnsi="Symbol"/>
      </w:rPr>
    </w:lvl>
  </w:abstractNum>
  <w:abstractNum w:abstractNumId="3">
    <w:multiLevelType w:val="multilevel"/>
    <w:lvl w:ilvl="0">
      <w:start w:val="1"/>
      <w:numFmt w:val="bullet"/>
      <w:lvlText w:val=""/>
      <w:lvlJc w:val="left"/>
      <w:pPr>
        <w:ind w:left="960" w:hanging="360"/>
      </w:pPr>
      <w:rPr>
        <w:rFonts w:hint="default" w:ascii="Symbol" w:hAnsi="Symbol"/>
      </w:rPr>
    </w:lvl>
  </w:abstractNum>
  <w:abstractNum w:abstractNumId="4">
    <w:multiLevelType w:val="multilevel"/>
    <w:lvl w:ilvl="0">
      <w:start w:val="1"/>
      <w:numFmt w:val="bullet"/>
      <w:lvlText w:val=""/>
      <w:lvlJc w:val="left"/>
      <w:pPr>
        <w:ind w:left="960" w:hanging="360"/>
      </w:pPr>
      <w:rPr>
        <w:rFonts w:hint="default" w:ascii="Symbol" w:hAnsi="Symbol"/>
      </w:rPr>
    </w:lvl>
  </w:abstractNum>
  <w:abstractNum w:abstractNumId="5">
    <w:multiLevelType w:val="multilevel"/>
    <w:lvl w:ilvl="0">
      <w:start w:val="1"/>
      <w:numFmt w:val="bullet"/>
      <w:lvlText w:val=""/>
      <w:lvlJc w:val="left"/>
      <w:pPr>
        <w:ind w:left="960" w:hanging="360"/>
      </w:pPr>
      <w:rPr>
        <w:rFonts w:hint="default" w:ascii="Symbol" w:hAnsi="Symbol"/>
      </w:rPr>
    </w:lvl>
  </w:abstractNum>
  <w:abstractNum w:abstractNumId="6">
    <w:multiLevelType w:val="multilevel"/>
    <w:lvl w:ilvl="0">
      <w:start w:val="1"/>
      <w:numFmt w:val="bullet"/>
      <w:lvlText w:val=""/>
      <w:lvlJc w:val="left"/>
      <w:pPr>
        <w:ind w:left="960" w:hanging="360"/>
      </w:pPr>
      <w:rPr>
        <w:rFonts w:hint="default" w:ascii="Symbol" w:hAnsi="Symbol"/>
      </w:rPr>
    </w:lvl>
  </w:abstractNum>
  <w:abstractNum w:abstractNumId="7">
    <w:multiLevelType w:val="multilevel"/>
    <w:lvl w:ilvl="0">
      <w:start w:val="1"/>
      <w:numFmt w:val="bullet"/>
      <w:lvlText w:val=""/>
      <w:lvlJc w:val="left"/>
      <w:pPr>
        <w:ind w:left="960" w:hanging="360"/>
      </w:pPr>
      <w:rPr>
        <w:rFonts w:hint="default" w:ascii="Symbol" w:hAnsi="Symbol"/>
      </w:rPr>
    </w:lvl>
  </w:abstractNum>
  <w:abstractNum w:abstractNumId="8">
    <w:multiLevelType w:val="multilevel"/>
    <w:lvl w:ilvl="0">
      <w:start w:val="1"/>
      <w:numFmt w:val="bullet"/>
      <w:lvlText w:val=""/>
      <w:lvlJc w:val="left"/>
      <w:pPr>
        <w:ind w:left="960" w:hanging="360"/>
      </w:pPr>
      <w:rPr>
        <w:rFonts w:hint="default" w:ascii="Symbol" w:hAnsi="Symbol"/>
      </w:rPr>
    </w:lvl>
  </w:abstractNum>
  <w:abstractNum w:abstractNumId="9">
    <w:multiLevelType w:val="multilevel"/>
    <w:lvl w:ilvl="0">
      <w:start w:val="1"/>
      <w:numFmt w:val="bullet"/>
      <w:lvlText w:val=""/>
      <w:lvlJc w:val="left"/>
      <w:pPr>
        <w:ind w:left="960" w:hanging="360"/>
      </w:pPr>
      <w:rPr>
        <w:rFonts w:hint="default" w:ascii="Symbol" w:hAnsi="Symbol"/>
      </w:rPr>
    </w:lvl>
  </w:abstractNum>
  <w:abstractNum w:abstractNumId="10">
    <w:multiLevelType w:val="multilevel"/>
    <w:lvl w:ilvl="0">
      <w:start w:val="1"/>
      <w:numFmt w:val="bullet"/>
      <w:lvlText w:val=""/>
      <w:lvlJc w:val="left"/>
      <w:pPr>
        <w:ind w:left="960" w:hanging="360"/>
      </w:pPr>
      <w:rPr>
        <w:rFonts w:hint="default" w:ascii="Symbol" w:hAnsi="Symbol"/>
      </w:rPr>
    </w:lvl>
  </w:abstractNum>
  <w:abstractNum w:abstractNumId="11">
    <w:multiLevelType w:val="multilevel"/>
    <w:lvl w:ilvl="0">
      <w:start w:val="1"/>
      <w:numFmt w:val="bullet"/>
      <w:lvlText w:val=""/>
      <w:lvlJc w:val="left"/>
      <w:pPr>
        <w:ind w:left="960" w:hanging="360"/>
      </w:pPr>
      <w:rPr>
        <w:rFonts w:hint="default" w:ascii="Symbol" w:hAnsi="Symbol"/>
      </w:rPr>
    </w:lvl>
  </w:abstractNum>
  <w:abstractNum w:abstractNumId="12">
    <w:multiLevelType w:val="multilevel"/>
    <w:lvl w:ilvl="0">
      <w:start w:val="1"/>
      <w:numFmt w:val="bullet"/>
      <w:lvlText w:val=""/>
      <w:lvlJc w:val="left"/>
      <w:pPr>
        <w:ind w:left="960" w:hanging="360"/>
      </w:pPr>
      <w:rPr>
        <w:rFonts w:hint="default" w:ascii="Symbol" w:hAnsi="Symbol"/>
      </w:rPr>
    </w:lvl>
  </w:abstractNum>
  <w:abstractNum w:abstractNumId="13">
    <w:multiLevelType w:val="multilevel"/>
    <w:lvl w:ilvl="0">
      <w:start w:val="1"/>
      <w:numFmt w:val="bullet"/>
      <w:lvlText w:val=""/>
      <w:lvlJc w:val="left"/>
      <w:pPr>
        <w:ind w:left="960" w:hanging="360"/>
      </w:pPr>
      <w:rPr>
        <w:rFonts w:hint="default" w:ascii="Symbol" w:hAnsi="Symbol"/>
      </w:rPr>
    </w:lvl>
  </w:abstractNum>
  <w:abstractNum w:abstractNumId="14">
    <w:multiLevelType w:val="multilevel"/>
    <w:lvl w:ilvl="0">
      <w:start w:val="1"/>
      <w:numFmt w:val="bullet"/>
      <w:lvlText w:val=""/>
      <w:lvlJc w:val="left"/>
      <w:pPr>
        <w:ind w:left="960"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w14="http://schemas.microsoft.com/office/word/2010/wordml" xmlns:w="http://schemas.openxmlformats.org/wordprocessingml/2006/main"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14="http://schemas.microsoft.com/office/word/2010/wordml" xmlns:w="http://schemas.openxmlformats.org/wordprocessingml/2006/main"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